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ECB" w:rsidRDefault="004C0ECB" w:rsidP="004C0ECB">
      <w:pPr>
        <w:pStyle w:val="1"/>
        <w:spacing w:before="60" w:line="240" w:lineRule="auto"/>
        <w:ind w:left="-426" w:right="1528"/>
        <w:jc w:val="center"/>
        <w:rPr>
          <w:b w:val="0"/>
          <w:sz w:val="20"/>
          <w:szCs w:val="20"/>
        </w:rPr>
      </w:pPr>
      <w:r>
        <w:rPr>
          <w:b w:val="0"/>
          <w:noProof/>
          <w:sz w:val="20"/>
          <w:szCs w:val="20"/>
          <w:lang w:eastAsia="ru-RU"/>
        </w:rPr>
        <w:drawing>
          <wp:inline distT="0" distB="0" distL="0" distR="0">
            <wp:extent cx="6356350" cy="8741928"/>
            <wp:effectExtent l="19050" t="0" r="6350" b="0"/>
            <wp:docPr id="1" name="Рисунок 1" descr="D:\рабочие новые\Сканы Документов\алг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новые\Сканы Документов\алг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0" cy="8741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691" w:rsidRPr="008A1691" w:rsidRDefault="008A1691" w:rsidP="008A1691">
      <w:pPr>
        <w:pStyle w:val="1"/>
        <w:spacing w:before="60" w:line="240" w:lineRule="auto"/>
        <w:ind w:left="1925" w:right="1528"/>
        <w:jc w:val="center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lastRenderedPageBreak/>
        <w:t>Содержание</w:t>
      </w:r>
      <w:r w:rsidRPr="008A1691">
        <w:rPr>
          <w:b w:val="0"/>
          <w:spacing w:val="-3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учебного курса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алгебра</w:t>
      </w:r>
    </w:p>
    <w:p w:rsidR="008A1691" w:rsidRPr="008A1691" w:rsidRDefault="008A1691" w:rsidP="008A1691">
      <w:pPr>
        <w:pStyle w:val="a5"/>
        <w:numPr>
          <w:ilvl w:val="0"/>
          <w:numId w:val="1"/>
        </w:numPr>
        <w:tabs>
          <w:tab w:val="left" w:pos="702"/>
        </w:tabs>
        <w:spacing w:before="36" w:after="49"/>
        <w:rPr>
          <w:sz w:val="20"/>
          <w:szCs w:val="20"/>
        </w:rPr>
      </w:pPr>
      <w:r w:rsidRPr="008A1691">
        <w:rPr>
          <w:sz w:val="20"/>
          <w:szCs w:val="20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237"/>
        <w:gridCol w:w="1560"/>
      </w:tblGrid>
      <w:tr w:rsidR="008A1691" w:rsidRPr="008A1691" w:rsidTr="0041454F">
        <w:trPr>
          <w:trHeight w:val="1113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509" w:right="414" w:hanging="14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Название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раздела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355" w:right="350"/>
              <w:jc w:val="center"/>
              <w:rPr>
                <w:sz w:val="20"/>
                <w:szCs w:val="20"/>
              </w:rPr>
            </w:pPr>
            <w:r w:rsidRPr="008A1691">
              <w:rPr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8A1691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предмета, учебного</w:t>
            </w:r>
            <w:r w:rsidRPr="008A1691">
              <w:rPr>
                <w:color w:val="212121"/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курса</w:t>
            </w:r>
            <w:r w:rsidRPr="008A1691">
              <w:rPr>
                <w:color w:val="212121"/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(в</w:t>
            </w:r>
            <w:r w:rsidRPr="008A1691">
              <w:rPr>
                <w:color w:val="212121"/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том</w:t>
            </w:r>
            <w:r w:rsidRPr="008A1691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числе</w:t>
            </w:r>
            <w:r w:rsidRPr="008A169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внеурочной</w:t>
            </w:r>
            <w:r w:rsidRPr="008A1691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деятельности),</w:t>
            </w:r>
            <w:r w:rsidRPr="008A1691">
              <w:rPr>
                <w:color w:val="212121"/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учебного</w:t>
            </w:r>
            <w:r w:rsidRPr="008A169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475" w:right="118" w:hanging="336"/>
              <w:rPr>
                <w:sz w:val="20"/>
                <w:szCs w:val="20"/>
              </w:rPr>
            </w:pPr>
            <w:r w:rsidRPr="008A1691">
              <w:rPr>
                <w:spacing w:val="-1"/>
                <w:sz w:val="20"/>
                <w:szCs w:val="20"/>
              </w:rPr>
              <w:t>Количество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часов</w:t>
            </w:r>
          </w:p>
        </w:tc>
      </w:tr>
      <w:tr w:rsidR="008A1691" w:rsidRPr="008A1691" w:rsidTr="008A1691">
        <w:trPr>
          <w:trHeight w:val="3475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ind w:right="8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Числа 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вычисления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Рациональные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</w:t>
            </w:r>
          </w:p>
        </w:tc>
        <w:tc>
          <w:tcPr>
            <w:tcW w:w="6237" w:type="dxa"/>
          </w:tcPr>
          <w:p w:rsidR="008A1691" w:rsidRPr="008A1691" w:rsidRDefault="008A1691" w:rsidP="008A1691">
            <w:pPr>
              <w:pStyle w:val="TableParagraph"/>
              <w:ind w:right="96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Дроби обыкновенные и десятичные, переход от одной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формы записи дробей к другой. Понятие рационального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числа, запись, сравнение, упорядочивание рациональных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чисел.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Арифметические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действия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рациональными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числами. Решение задач из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реальной практики</w:t>
            </w:r>
            <w:r w:rsidRPr="008A1691">
              <w:rPr>
                <w:spacing w:val="6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 части,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 дроби.</w:t>
            </w:r>
          </w:p>
          <w:p w:rsidR="008A1691" w:rsidRDefault="008A1691" w:rsidP="008A1691">
            <w:pPr>
              <w:pStyle w:val="TableParagraph"/>
              <w:tabs>
                <w:tab w:val="left" w:pos="1970"/>
                <w:tab w:val="left" w:pos="3366"/>
                <w:tab w:val="left" w:pos="3836"/>
                <w:tab w:val="left" w:pos="4766"/>
              </w:tabs>
              <w:ind w:right="95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Степень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натуральным</w:t>
            </w:r>
            <w:r w:rsidRPr="008A1691">
              <w:rPr>
                <w:spacing w:val="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показателем:</w:t>
            </w:r>
            <w:r w:rsidRPr="008A1691">
              <w:rPr>
                <w:spacing w:val="59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определение,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преобразование</w:t>
            </w:r>
            <w:r w:rsidRPr="008A1691">
              <w:rPr>
                <w:sz w:val="20"/>
                <w:szCs w:val="20"/>
              </w:rPr>
              <w:tab/>
              <w:t>выражений</w:t>
            </w:r>
            <w:r w:rsidRPr="008A1691">
              <w:rPr>
                <w:sz w:val="20"/>
                <w:szCs w:val="20"/>
              </w:rPr>
              <w:tab/>
              <w:t>на</w:t>
            </w:r>
            <w:r w:rsidRPr="008A1691">
              <w:rPr>
                <w:sz w:val="20"/>
                <w:szCs w:val="20"/>
              </w:rPr>
              <w:tab/>
              <w:t>основе</w:t>
            </w:r>
            <w:r w:rsidRPr="008A1691">
              <w:rPr>
                <w:sz w:val="20"/>
                <w:szCs w:val="20"/>
              </w:rPr>
              <w:tab/>
              <w:t>определения,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запись</w:t>
            </w:r>
            <w:r w:rsidRPr="008A1691">
              <w:rPr>
                <w:spacing w:val="2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больших</w:t>
            </w:r>
            <w:r w:rsidRPr="008A1691">
              <w:rPr>
                <w:spacing w:val="1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чисел.</w:t>
            </w:r>
            <w:r w:rsidRPr="008A1691">
              <w:rPr>
                <w:spacing w:val="1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Проценты,</w:t>
            </w:r>
            <w:r w:rsidRPr="008A1691">
              <w:rPr>
                <w:spacing w:val="1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запись</w:t>
            </w:r>
            <w:r w:rsidRPr="008A1691">
              <w:rPr>
                <w:spacing w:val="1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процентов</w:t>
            </w:r>
            <w:r w:rsidRPr="008A1691">
              <w:rPr>
                <w:spacing w:val="1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виде</w:t>
            </w:r>
            <w:r w:rsidRPr="008A1691">
              <w:rPr>
                <w:spacing w:val="1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дроби</w:t>
            </w:r>
            <w:r w:rsidRPr="008A1691">
              <w:rPr>
                <w:spacing w:val="1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дроби</w:t>
            </w:r>
            <w:r w:rsidRPr="008A1691">
              <w:rPr>
                <w:spacing w:val="1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виде</w:t>
            </w:r>
            <w:r w:rsidRPr="008A1691">
              <w:rPr>
                <w:spacing w:val="1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процентов.</w:t>
            </w:r>
            <w:r w:rsidRPr="008A1691">
              <w:rPr>
                <w:spacing w:val="1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Три</w:t>
            </w:r>
            <w:r w:rsidRPr="008A1691">
              <w:rPr>
                <w:spacing w:val="1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основные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задачи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проценты,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>
              <w:rPr>
                <w:sz w:val="20"/>
                <w:szCs w:val="20"/>
              </w:rPr>
              <w:t xml:space="preserve"> </w:t>
            </w:r>
          </w:p>
          <w:p w:rsidR="008A1691" w:rsidRPr="008A1691" w:rsidRDefault="008A1691" w:rsidP="008A1691">
            <w:pPr>
              <w:pStyle w:val="TableParagraph"/>
              <w:tabs>
                <w:tab w:val="left" w:pos="1970"/>
                <w:tab w:val="left" w:pos="3366"/>
                <w:tab w:val="left" w:pos="3836"/>
                <w:tab w:val="left" w:pos="4766"/>
              </w:tabs>
              <w:ind w:right="95" w:firstLine="283"/>
              <w:rPr>
                <w:sz w:val="20"/>
                <w:szCs w:val="20"/>
              </w:rPr>
            </w:pP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из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реальной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практики.</w:t>
            </w:r>
          </w:p>
          <w:p w:rsidR="008A1691" w:rsidRPr="008A1691" w:rsidRDefault="008A1691" w:rsidP="008A1691">
            <w:pPr>
              <w:pStyle w:val="TableParagraph"/>
              <w:spacing w:line="242" w:lineRule="auto"/>
              <w:ind w:right="99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Применение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признаков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делимости,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разложение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множители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натуральных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чисел.</w:t>
            </w:r>
          </w:p>
          <w:p w:rsidR="008A1691" w:rsidRPr="008A1691" w:rsidRDefault="008A1691" w:rsidP="008A1691">
            <w:pPr>
              <w:pStyle w:val="TableParagraph"/>
              <w:spacing w:line="259" w:lineRule="auto"/>
              <w:ind w:right="216" w:firstLine="316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Реальные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зависимости,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 том числе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прямая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обратная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пропорциональности.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26</w:t>
            </w:r>
          </w:p>
        </w:tc>
      </w:tr>
      <w:tr w:rsidR="008A1691" w:rsidRPr="008A1691" w:rsidTr="008A1691">
        <w:trPr>
          <w:trHeight w:val="2657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right="156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Алгебраическ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ие</w:t>
            </w:r>
            <w:proofErr w:type="spellEnd"/>
            <w:proofErr w:type="gramEnd"/>
            <w:r w:rsidRPr="008A1691">
              <w:rPr>
                <w:spacing w:val="-1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выражения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ind w:right="157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Переменные, числовое значение выражения 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переменной. Допустимые значения переменных.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Представление зависимости между величинами в виде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формулы. Вычисления по формулам. Преобразование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буквенных выражений, тождественно равные выражения,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правила преобразования сумм и произведений, правила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раскрытия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скобок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приведения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подобных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слагаемых.</w:t>
            </w:r>
          </w:p>
          <w:p w:rsidR="008A1691" w:rsidRPr="008A1691" w:rsidRDefault="008A1691" w:rsidP="0041454F">
            <w:pPr>
              <w:pStyle w:val="TableParagraph"/>
              <w:spacing w:line="254" w:lineRule="auto"/>
              <w:ind w:right="94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Свойства степени с натуральным показателем.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Одночлены и многочлены. Степень многочлена.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Сложение,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вычитание,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умножение</w:t>
            </w:r>
            <w:r w:rsidRPr="008A1691">
              <w:rPr>
                <w:spacing w:val="-1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многочленов.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Формулы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сокращённого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умножения: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квадрат суммы и квадрат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разности. Формула разности квадратов. Разложение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многочленов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множители.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29</w:t>
            </w:r>
          </w:p>
        </w:tc>
      </w:tr>
      <w:tr w:rsidR="008A1691" w:rsidRPr="008A1691" w:rsidTr="008A1691">
        <w:trPr>
          <w:trHeight w:val="2683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Уравнения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37" w:lineRule="auto"/>
              <w:ind w:right="134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Уравнение, корень уравнения, правила преобразования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уравнения,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равносильность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уравнений.</w:t>
            </w:r>
          </w:p>
          <w:p w:rsidR="008A1691" w:rsidRPr="008A1691" w:rsidRDefault="008A1691" w:rsidP="0041454F">
            <w:pPr>
              <w:pStyle w:val="TableParagraph"/>
              <w:spacing w:before="2"/>
              <w:ind w:right="270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Линейное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переменной,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корней линейного уравнения, решение линейных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уравнений.</w:t>
            </w:r>
          </w:p>
          <w:p w:rsidR="008A1691" w:rsidRPr="008A1691" w:rsidRDefault="008A1691" w:rsidP="0041454F">
            <w:pPr>
              <w:pStyle w:val="TableParagraph"/>
              <w:spacing w:line="242" w:lineRule="auto"/>
              <w:ind w:right="157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Составление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условию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задачи.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текстовых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помощью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уравнений.</w:t>
            </w:r>
          </w:p>
          <w:p w:rsidR="008A1691" w:rsidRPr="008A1691" w:rsidRDefault="008A1691" w:rsidP="0041454F">
            <w:pPr>
              <w:pStyle w:val="TableParagraph"/>
              <w:ind w:right="811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Линейное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двумя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его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график.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линейных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двумя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504" w:firstLine="316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Решение систем уравнений способом подстановки.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Примеры решения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текстовых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помощью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before="1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21</w:t>
            </w:r>
          </w:p>
        </w:tc>
      </w:tr>
      <w:tr w:rsidR="008A1691" w:rsidRPr="008A1691" w:rsidTr="008A1691">
        <w:trPr>
          <w:trHeight w:val="2255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right="134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lastRenderedPageBreak/>
              <w:t>Координаты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графики.</w:t>
            </w:r>
          </w:p>
          <w:p w:rsidR="008A1691" w:rsidRPr="008A1691" w:rsidRDefault="008A1691" w:rsidP="0041454F">
            <w:pPr>
              <w:pStyle w:val="TableParagraph"/>
              <w:spacing w:line="271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Функции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right="270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 xml:space="preserve">Координата точки </w:t>
            </w:r>
            <w:proofErr w:type="gramStart"/>
            <w:r w:rsidRPr="008A1691">
              <w:rPr>
                <w:sz w:val="20"/>
                <w:szCs w:val="20"/>
              </w:rPr>
              <w:t>на</w:t>
            </w:r>
            <w:proofErr w:type="gramEnd"/>
            <w:r w:rsidRPr="008A1691">
              <w:rPr>
                <w:sz w:val="20"/>
                <w:szCs w:val="20"/>
              </w:rPr>
              <w:t xml:space="preserve"> прямой. Числовые промежутки.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Расстояние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между</w:t>
            </w:r>
            <w:r w:rsidRPr="008A1691">
              <w:rPr>
                <w:spacing w:val="-1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двумя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точками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координатной</w:t>
            </w:r>
            <w:proofErr w:type="gramEnd"/>
            <w:r w:rsidRPr="008A1691">
              <w:rPr>
                <w:sz w:val="20"/>
                <w:szCs w:val="20"/>
              </w:rPr>
              <w:t xml:space="preserve"> прямой.</w:t>
            </w:r>
          </w:p>
          <w:p w:rsidR="008A1691" w:rsidRPr="008A1691" w:rsidRDefault="008A1691" w:rsidP="0041454F">
            <w:pPr>
              <w:pStyle w:val="TableParagraph"/>
              <w:spacing w:line="271" w:lineRule="exact"/>
              <w:ind w:left="39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Прямоугольная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система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координат,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оси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Ox</w:t>
            </w:r>
            <w:proofErr w:type="spellEnd"/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Oy</w:t>
            </w:r>
            <w:proofErr w:type="spellEnd"/>
            <w:r w:rsidRPr="008A1691">
              <w:rPr>
                <w:sz w:val="20"/>
                <w:szCs w:val="20"/>
              </w:rPr>
              <w:t>.</w:t>
            </w:r>
          </w:p>
          <w:p w:rsidR="008A1691" w:rsidRPr="008A1691" w:rsidRDefault="008A1691" w:rsidP="0041454F">
            <w:pPr>
              <w:pStyle w:val="TableParagraph"/>
              <w:ind w:right="157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Абсцисса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ордината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точки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координатной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плоскости.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Примеры графиков, заданных формулами. Чтение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графиков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реальных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зависимостей.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122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Понятие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функции.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функции.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функций.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Линейная</w:t>
            </w:r>
            <w:r w:rsidRPr="008A1691">
              <w:rPr>
                <w:spacing w:val="4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функция,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её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график.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y</w:t>
            </w:r>
            <w:proofErr w:type="spellEnd"/>
            <w:r w:rsidRPr="008A1691">
              <w:rPr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=|х|</w:t>
            </w:r>
            <w:proofErr w:type="spellEnd"/>
            <w:r w:rsidRPr="008A1691">
              <w:rPr>
                <w:sz w:val="20"/>
                <w:szCs w:val="20"/>
              </w:rPr>
              <w:t>. Графическое решение линейных уравнений 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линейных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26</w:t>
            </w:r>
          </w:p>
        </w:tc>
      </w:tr>
    </w:tbl>
    <w:p w:rsidR="008A1691" w:rsidRPr="008A1691" w:rsidRDefault="008A1691" w:rsidP="008A1691">
      <w:pPr>
        <w:pStyle w:val="a5"/>
        <w:numPr>
          <w:ilvl w:val="0"/>
          <w:numId w:val="1"/>
        </w:numPr>
        <w:tabs>
          <w:tab w:val="left" w:pos="702"/>
        </w:tabs>
        <w:spacing w:after="49" w:line="273" w:lineRule="exact"/>
        <w:rPr>
          <w:sz w:val="20"/>
          <w:szCs w:val="20"/>
        </w:rPr>
      </w:pPr>
      <w:r w:rsidRPr="008A1691">
        <w:rPr>
          <w:sz w:val="20"/>
          <w:szCs w:val="20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237"/>
        <w:gridCol w:w="1560"/>
      </w:tblGrid>
      <w:tr w:rsidR="008A1691" w:rsidRPr="008A1691" w:rsidTr="0041454F">
        <w:trPr>
          <w:trHeight w:val="1113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509" w:right="414" w:hanging="14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Название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раздела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355" w:right="350"/>
              <w:jc w:val="center"/>
              <w:rPr>
                <w:sz w:val="20"/>
                <w:szCs w:val="20"/>
              </w:rPr>
            </w:pPr>
            <w:r w:rsidRPr="008A1691">
              <w:rPr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8A1691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предмета, учебного</w:t>
            </w:r>
            <w:r w:rsidRPr="008A1691">
              <w:rPr>
                <w:color w:val="212121"/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курса</w:t>
            </w:r>
            <w:r w:rsidRPr="008A1691">
              <w:rPr>
                <w:color w:val="212121"/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(в</w:t>
            </w:r>
            <w:r w:rsidRPr="008A1691">
              <w:rPr>
                <w:color w:val="212121"/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том</w:t>
            </w:r>
            <w:r w:rsidRPr="008A1691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числе</w:t>
            </w:r>
            <w:r w:rsidRPr="008A169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внеурочной</w:t>
            </w:r>
            <w:r w:rsidRPr="008A1691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деятельности),</w:t>
            </w:r>
            <w:r w:rsidRPr="008A1691">
              <w:rPr>
                <w:color w:val="212121"/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учебного</w:t>
            </w:r>
            <w:r w:rsidRPr="008A169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475" w:right="118" w:hanging="336"/>
              <w:rPr>
                <w:sz w:val="20"/>
                <w:szCs w:val="20"/>
              </w:rPr>
            </w:pPr>
            <w:r w:rsidRPr="008A1691">
              <w:rPr>
                <w:spacing w:val="-1"/>
                <w:sz w:val="20"/>
                <w:szCs w:val="20"/>
              </w:rPr>
              <w:t>Количество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часов</w:t>
            </w:r>
          </w:p>
        </w:tc>
      </w:tr>
      <w:tr w:rsidR="008A1691" w:rsidRPr="008A1691" w:rsidTr="008A1691">
        <w:trPr>
          <w:trHeight w:val="1845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right="369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Числа 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pacing w:val="-1"/>
                <w:sz w:val="20"/>
                <w:szCs w:val="20"/>
              </w:rPr>
              <w:t>вычисления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ind w:right="157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Квадратный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корень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из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числа.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Понятие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об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иррациональном числе. Десятичные приближения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иррациональных чисел. Свойства арифметических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квадратных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корней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их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применение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преобразованию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числовых выражений и вычислениям. Действительные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числа.</w:t>
            </w:r>
          </w:p>
          <w:p w:rsidR="008A1691" w:rsidRPr="008A1691" w:rsidRDefault="008A1691" w:rsidP="0041454F">
            <w:pPr>
              <w:pStyle w:val="TableParagraph"/>
              <w:ind w:left="39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Степень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целым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показателем 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её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свойства.</w:t>
            </w:r>
          </w:p>
          <w:p w:rsidR="008A1691" w:rsidRPr="008A1691" w:rsidRDefault="008A1691" w:rsidP="0041454F">
            <w:pPr>
              <w:pStyle w:val="TableParagraph"/>
              <w:spacing w:before="14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Стандартная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запись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23</w:t>
            </w:r>
          </w:p>
        </w:tc>
      </w:tr>
      <w:tr w:rsidR="008A1691" w:rsidRPr="008A1691" w:rsidTr="008A1691">
        <w:trPr>
          <w:trHeight w:val="1560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before="3" w:line="237" w:lineRule="auto"/>
              <w:ind w:right="156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Алгебраическ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ие</w:t>
            </w:r>
            <w:proofErr w:type="spellEnd"/>
            <w:proofErr w:type="gramEnd"/>
            <w:r w:rsidRPr="008A1691">
              <w:rPr>
                <w:spacing w:val="-1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выражения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37" w:lineRule="auto"/>
              <w:ind w:right="955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Квадратный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трёхчлен;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разложение</w:t>
            </w:r>
            <w:r w:rsidRPr="008A1691">
              <w:rPr>
                <w:spacing w:val="-9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квадратного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трёхчлена 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множители.</w:t>
            </w:r>
          </w:p>
          <w:p w:rsidR="008A1691" w:rsidRPr="008A1691" w:rsidRDefault="008A1691" w:rsidP="0041454F">
            <w:pPr>
              <w:pStyle w:val="TableParagraph"/>
              <w:spacing w:before="2" w:line="259" w:lineRule="auto"/>
              <w:ind w:right="132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Алгебраическая дробь. Основное свойство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алгебраической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дроби.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Сложение,</w:t>
            </w:r>
            <w:r w:rsidRPr="008A1691">
              <w:rPr>
                <w:spacing w:val="-9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вычитание,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умножение,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деление алгебраических дробей. Рациональные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выражения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их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преобразование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before="1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21</w:t>
            </w:r>
          </w:p>
        </w:tc>
      </w:tr>
      <w:tr w:rsidR="008A1691" w:rsidRPr="008A1691" w:rsidTr="008A1691">
        <w:trPr>
          <w:trHeight w:val="3523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right="29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Уравнения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ind w:right="418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Квадратное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уравнение,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формула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корней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квадратного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уравнения. Теорема Виета. Решение уравнений,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сводящихся к </w:t>
            </w:r>
            <w:proofErr w:type="gramStart"/>
            <w:r w:rsidRPr="008A1691">
              <w:rPr>
                <w:sz w:val="20"/>
                <w:szCs w:val="20"/>
              </w:rPr>
              <w:t>линейным</w:t>
            </w:r>
            <w:proofErr w:type="gramEnd"/>
            <w:r w:rsidRPr="008A1691">
              <w:rPr>
                <w:sz w:val="20"/>
                <w:szCs w:val="20"/>
              </w:rPr>
              <w:t xml:space="preserve"> и квадратным. Простейшие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дробно­рациональные</w:t>
            </w:r>
            <w:proofErr w:type="spellEnd"/>
            <w:r w:rsidRPr="008A1691">
              <w:rPr>
                <w:sz w:val="20"/>
                <w:szCs w:val="20"/>
              </w:rPr>
              <w:t xml:space="preserve"> уравнения.</w:t>
            </w:r>
          </w:p>
          <w:p w:rsidR="008A1691" w:rsidRPr="008A1691" w:rsidRDefault="008A1691" w:rsidP="0041454F">
            <w:pPr>
              <w:pStyle w:val="TableParagraph"/>
              <w:ind w:right="571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Графическая интерпретация уравнений с двумя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 и систем линейных уравнений с двумя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переменными. Примеры решения систем нелинейных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 двумя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переменными.</w:t>
            </w:r>
          </w:p>
          <w:p w:rsidR="008A1691" w:rsidRPr="008A1691" w:rsidRDefault="008A1691" w:rsidP="0041454F">
            <w:pPr>
              <w:pStyle w:val="TableParagraph"/>
              <w:ind w:left="39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текстовых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алгебраическим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способом.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478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Числовые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их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свойства.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Неравенство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переменной.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Равносильность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596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Линейные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Системы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линейных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 с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42</w:t>
            </w:r>
          </w:p>
        </w:tc>
      </w:tr>
      <w:tr w:rsidR="008A1691" w:rsidRPr="008A1691" w:rsidTr="0041454F">
        <w:trPr>
          <w:trHeight w:val="1656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Функции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right="100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Понятие функции. Область определения и множество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значений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функции.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Способы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задания функций.</w:t>
            </w:r>
          </w:p>
          <w:p w:rsidR="008A1691" w:rsidRPr="008A1691" w:rsidRDefault="008A1691" w:rsidP="0041454F">
            <w:pPr>
              <w:pStyle w:val="TableParagraph"/>
              <w:ind w:right="95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График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Чтение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её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графику.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Примеры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графиков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функций,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отражающих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реальные</w:t>
            </w:r>
            <w:r w:rsidRPr="008A1691">
              <w:rPr>
                <w:spacing w:val="6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процессы.</w:t>
            </w:r>
            <w:r w:rsidRPr="008A1691">
              <w:rPr>
                <w:spacing w:val="59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Функции,</w:t>
            </w:r>
            <w:r w:rsidRPr="008A1691">
              <w:rPr>
                <w:spacing w:val="6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описывающие</w:t>
            </w:r>
            <w:r w:rsidRPr="008A1691">
              <w:rPr>
                <w:spacing w:val="56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прямую</w:t>
            </w:r>
            <w:proofErr w:type="gramEnd"/>
            <w:r w:rsidRPr="008A1691">
              <w:rPr>
                <w:sz w:val="20"/>
                <w:szCs w:val="20"/>
              </w:rPr>
              <w:t xml:space="preserve">  и</w:t>
            </w:r>
          </w:p>
          <w:p w:rsidR="008A1691" w:rsidRPr="008A1691" w:rsidRDefault="008A1691" w:rsidP="0041454F">
            <w:pPr>
              <w:pStyle w:val="TableParagraph"/>
              <w:spacing w:line="261" w:lineRule="exact"/>
              <w:jc w:val="both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обратную</w:t>
            </w:r>
            <w:proofErr w:type="gramEnd"/>
            <w:r w:rsidRPr="008A1691">
              <w:rPr>
                <w:spacing w:val="6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пропорциональные</w:t>
            </w:r>
            <w:r w:rsidRPr="008A1691">
              <w:rPr>
                <w:spacing w:val="6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зависимости,</w:t>
            </w:r>
            <w:r w:rsidRPr="008A1691">
              <w:rPr>
                <w:spacing w:val="7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их</w:t>
            </w:r>
            <w:r w:rsidRPr="008A1691">
              <w:rPr>
                <w:spacing w:val="6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графики.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11</w:t>
            </w:r>
          </w:p>
        </w:tc>
      </w:tr>
      <w:tr w:rsidR="008A1691" w:rsidRPr="008A1691" w:rsidTr="0041454F">
        <w:trPr>
          <w:trHeight w:val="786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before="20" w:line="292" w:lineRule="exact"/>
              <w:rPr>
                <w:sz w:val="20"/>
                <w:szCs w:val="20"/>
              </w:rPr>
            </w:pPr>
            <w:r w:rsidRPr="008A1691">
              <w:rPr>
                <w:position w:val="2"/>
                <w:sz w:val="20"/>
                <w:szCs w:val="20"/>
              </w:rPr>
              <w:t>Функции</w:t>
            </w:r>
            <w:r w:rsidRPr="008A1691">
              <w:rPr>
                <w:spacing w:val="8"/>
                <w:position w:val="2"/>
                <w:sz w:val="20"/>
                <w:szCs w:val="20"/>
              </w:rPr>
              <w:t xml:space="preserve"> </w:t>
            </w:r>
            <w:r w:rsidRPr="008A1691">
              <w:rPr>
                <w:position w:val="2"/>
                <w:sz w:val="20"/>
                <w:szCs w:val="20"/>
              </w:rPr>
              <w:t>y=</w:t>
            </w:r>
            <w:r w:rsidRPr="008A1691">
              <w:rPr>
                <w:rFonts w:ascii="Cambria Math" w:eastAsia="Cambria Math" w:hAnsi="Cambria Math"/>
                <w:position w:val="2"/>
                <w:sz w:val="20"/>
                <w:szCs w:val="20"/>
              </w:rPr>
              <w:t>𝑥</w:t>
            </w:r>
            <w:r w:rsidRPr="008A1691">
              <w:rPr>
                <w:rFonts w:eastAsia="Cambria Math"/>
                <w:position w:val="2"/>
                <w:sz w:val="20"/>
                <w:szCs w:val="20"/>
                <w:vertAlign w:val="superscript"/>
              </w:rPr>
              <w:t>2</w:t>
            </w:r>
            <w:r w:rsidRPr="008A1691">
              <w:rPr>
                <w:position w:val="2"/>
                <w:sz w:val="20"/>
                <w:szCs w:val="20"/>
              </w:rPr>
              <w:t>,</w:t>
            </w:r>
            <w:r w:rsidRPr="008A1691">
              <w:rPr>
                <w:spacing w:val="10"/>
                <w:position w:val="2"/>
                <w:sz w:val="20"/>
                <w:szCs w:val="20"/>
              </w:rPr>
              <w:t xml:space="preserve"> </w:t>
            </w:r>
            <w:r w:rsidRPr="008A1691">
              <w:rPr>
                <w:position w:val="2"/>
                <w:sz w:val="20"/>
                <w:szCs w:val="20"/>
              </w:rPr>
              <w:t>y=</w:t>
            </w:r>
            <w:r w:rsidRPr="008A1691">
              <w:rPr>
                <w:rFonts w:ascii="Cambria Math" w:eastAsia="Cambria Math" w:hAnsi="Cambria Math"/>
                <w:position w:val="2"/>
                <w:sz w:val="20"/>
                <w:szCs w:val="20"/>
              </w:rPr>
              <w:t>𝑥</w:t>
            </w:r>
            <w:r w:rsidRPr="008A1691">
              <w:rPr>
                <w:rFonts w:eastAsia="Cambria Math"/>
                <w:position w:val="2"/>
                <w:sz w:val="20"/>
                <w:szCs w:val="20"/>
                <w:vertAlign w:val="superscript"/>
              </w:rPr>
              <w:t>3</w:t>
            </w:r>
            <w:r w:rsidRPr="008A1691">
              <w:rPr>
                <w:position w:val="2"/>
                <w:sz w:val="20"/>
                <w:szCs w:val="20"/>
              </w:rPr>
              <w:t>,</w:t>
            </w:r>
            <w:r w:rsidRPr="008A1691">
              <w:rPr>
                <w:spacing w:val="10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position w:val="2"/>
                <w:sz w:val="20"/>
                <w:szCs w:val="20"/>
              </w:rPr>
              <w:t>y=</w:t>
            </w:r>
            <w:r w:rsidRPr="008A1691">
              <w:rPr>
                <w:rFonts w:eastAsia="Cambria Math"/>
                <w:sz w:val="20"/>
                <w:szCs w:val="20"/>
              </w:rPr>
              <w:t>√</w:t>
            </w:r>
            <w:proofErr w:type="spellEnd"/>
            <w:r w:rsidRPr="008A1691">
              <w:rPr>
                <w:rFonts w:ascii="Cambria Math" w:eastAsia="Cambria Math" w:hAnsi="Cambria Math"/>
                <w:position w:val="2"/>
                <w:sz w:val="20"/>
                <w:szCs w:val="20"/>
              </w:rPr>
              <w:t>𝑥</w:t>
            </w:r>
            <w:r w:rsidRPr="008A1691">
              <w:rPr>
                <w:rFonts w:eastAsia="Cambria Math"/>
                <w:spacing w:val="23"/>
                <w:position w:val="2"/>
                <w:sz w:val="20"/>
                <w:szCs w:val="20"/>
              </w:rPr>
              <w:t xml:space="preserve"> </w:t>
            </w:r>
            <w:r w:rsidRPr="008A1691">
              <w:rPr>
                <w:position w:val="2"/>
                <w:sz w:val="20"/>
                <w:szCs w:val="20"/>
              </w:rPr>
              <w:t>,</w:t>
            </w:r>
            <w:r w:rsidRPr="008A1691">
              <w:rPr>
                <w:spacing w:val="4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position w:val="2"/>
                <w:sz w:val="20"/>
                <w:szCs w:val="20"/>
              </w:rPr>
              <w:t>y</w:t>
            </w:r>
            <w:proofErr w:type="spellEnd"/>
            <w:r w:rsidRPr="008A1691">
              <w:rPr>
                <w:spacing w:val="-3"/>
                <w:position w:val="2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position w:val="2"/>
                <w:sz w:val="20"/>
                <w:szCs w:val="20"/>
              </w:rPr>
              <w:t>=|х|</w:t>
            </w:r>
            <w:proofErr w:type="spellEnd"/>
            <w:r w:rsidRPr="008A1691">
              <w:rPr>
                <w:position w:val="2"/>
                <w:sz w:val="20"/>
                <w:szCs w:val="20"/>
              </w:rPr>
              <w:t>.</w:t>
            </w:r>
          </w:p>
          <w:p w:rsidR="008A1691" w:rsidRPr="008A1691" w:rsidRDefault="008A1691" w:rsidP="0041454F">
            <w:pPr>
              <w:pStyle w:val="TableParagraph"/>
              <w:spacing w:line="267" w:lineRule="exact"/>
              <w:ind w:left="369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Графическое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:rsidR="008A1691" w:rsidRPr="008A1691" w:rsidRDefault="00961C16" w:rsidP="008A1691">
      <w:pPr>
        <w:pStyle w:val="a5"/>
        <w:numPr>
          <w:ilvl w:val="0"/>
          <w:numId w:val="1"/>
        </w:numPr>
        <w:tabs>
          <w:tab w:val="left" w:pos="702"/>
        </w:tabs>
        <w:spacing w:after="49" w:line="273" w:lineRule="exact"/>
        <w:rPr>
          <w:sz w:val="20"/>
          <w:szCs w:val="20"/>
        </w:rPr>
      </w:pPr>
      <w:r>
        <w:rPr>
          <w:sz w:val="20"/>
          <w:szCs w:val="20"/>
        </w:rPr>
        <w:pict>
          <v:rect id="_x0000_s1027" style="position:absolute;left:0;text-align:left;margin-left:364.45pt;margin-top:765.3pt;width:6.2pt;height:.7pt;z-index:-251654144;mso-position-horizontal-relative:page;mso-position-vertical-relative:page" fillcolor="black" stroked="f">
            <w10:wrap anchorx="page" anchory="page"/>
          </v:rect>
        </w:pict>
      </w:r>
      <w:r>
        <w:rPr>
          <w:sz w:val="20"/>
          <w:szCs w:val="20"/>
        </w:rPr>
        <w:pict>
          <v:rect id="_x0000_s1028" style="position:absolute;left:0;text-align:left;margin-left:430pt;margin-top:759.55pt;width:6.7pt;height:.7pt;z-index:-251653120;mso-position-horizontal-relative:page;mso-position-vertical-relative:page" fillcolor="black" stroked="f">
            <w10:wrap anchorx="page" anchory="page"/>
          </v:rect>
        </w:pict>
      </w:r>
      <w:r w:rsidR="008A1691" w:rsidRPr="008A1691">
        <w:rPr>
          <w:sz w:val="20"/>
          <w:szCs w:val="20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237"/>
        <w:gridCol w:w="1560"/>
      </w:tblGrid>
      <w:tr w:rsidR="008A1691" w:rsidRPr="008A1691" w:rsidTr="0041454F">
        <w:trPr>
          <w:trHeight w:val="1113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509" w:right="414" w:hanging="14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Название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раздела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78" w:lineRule="auto"/>
              <w:ind w:left="355" w:right="345" w:hanging="5"/>
              <w:jc w:val="center"/>
              <w:rPr>
                <w:sz w:val="20"/>
                <w:szCs w:val="20"/>
              </w:rPr>
            </w:pPr>
            <w:r w:rsidRPr="008A1691">
              <w:rPr>
                <w:color w:val="212121"/>
                <w:sz w:val="20"/>
                <w:szCs w:val="20"/>
              </w:rPr>
              <w:t>Краткая характеристика содержания учебного</w:t>
            </w:r>
            <w:r w:rsidRPr="008A1691">
              <w:rPr>
                <w:color w:val="212121"/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предмета, учебного</w:t>
            </w:r>
            <w:r w:rsidRPr="008A1691">
              <w:rPr>
                <w:color w:val="212121"/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курса</w:t>
            </w:r>
            <w:r w:rsidRPr="008A1691">
              <w:rPr>
                <w:color w:val="212121"/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(в</w:t>
            </w:r>
            <w:r w:rsidRPr="008A1691">
              <w:rPr>
                <w:color w:val="212121"/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том</w:t>
            </w:r>
            <w:r w:rsidRPr="008A1691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числе</w:t>
            </w:r>
            <w:r w:rsidRPr="008A1691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внеурочной</w:t>
            </w:r>
            <w:r w:rsidRPr="008A1691">
              <w:rPr>
                <w:color w:val="212121"/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деятельности),</w:t>
            </w:r>
            <w:r w:rsidRPr="008A1691">
              <w:rPr>
                <w:color w:val="212121"/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учебного</w:t>
            </w:r>
            <w:r w:rsidRPr="008A1691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color w:val="212121"/>
                <w:sz w:val="20"/>
                <w:szCs w:val="20"/>
              </w:rPr>
              <w:t>модуля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6" w:lineRule="auto"/>
              <w:ind w:left="475" w:right="118" w:hanging="336"/>
              <w:rPr>
                <w:sz w:val="20"/>
                <w:szCs w:val="20"/>
              </w:rPr>
            </w:pPr>
            <w:r w:rsidRPr="008A1691">
              <w:rPr>
                <w:spacing w:val="-1"/>
                <w:sz w:val="20"/>
                <w:szCs w:val="20"/>
              </w:rPr>
              <w:t>Количество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часов</w:t>
            </w:r>
          </w:p>
        </w:tc>
      </w:tr>
      <w:tr w:rsidR="008A1691" w:rsidRPr="008A1691" w:rsidTr="001F720D">
        <w:trPr>
          <w:trHeight w:val="3405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right="369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Числа 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pacing w:val="-1"/>
                <w:sz w:val="20"/>
                <w:szCs w:val="20"/>
              </w:rPr>
              <w:t>вычисления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39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Действительные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</w:t>
            </w:r>
          </w:p>
          <w:p w:rsidR="008A1691" w:rsidRPr="008A1691" w:rsidRDefault="008A1691" w:rsidP="0041454F">
            <w:pPr>
              <w:pStyle w:val="TableParagraph"/>
              <w:spacing w:before="2"/>
              <w:ind w:right="92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Рациональные числа, иррациональные числа, конечные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бесконечные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десятичные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дроби.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Множество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действительных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чисел;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действительные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как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бесконечные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десятичные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дроби.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Взаимно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однозначное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соответствие между множеством действительных чисел 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координатной</w:t>
            </w:r>
            <w:proofErr w:type="gramEnd"/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прямой.</w:t>
            </w:r>
          </w:p>
          <w:p w:rsidR="008A1691" w:rsidRPr="008A1691" w:rsidRDefault="008A1691" w:rsidP="0041454F">
            <w:pPr>
              <w:pStyle w:val="TableParagraph"/>
              <w:spacing w:before="1"/>
              <w:ind w:right="98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Сравнение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действительных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чисел,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арифметические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действия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 действительными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числами.</w:t>
            </w:r>
          </w:p>
          <w:p w:rsidR="008A1691" w:rsidRPr="008A1691" w:rsidRDefault="008A1691" w:rsidP="0041454F">
            <w:pPr>
              <w:pStyle w:val="TableParagraph"/>
              <w:spacing w:line="275" w:lineRule="exact"/>
              <w:ind w:left="39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Измерения,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приближения,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оценки</w:t>
            </w:r>
          </w:p>
          <w:p w:rsidR="008A1691" w:rsidRPr="008A1691" w:rsidRDefault="008A1691" w:rsidP="0041454F">
            <w:pPr>
              <w:pStyle w:val="TableParagraph"/>
              <w:spacing w:before="1" w:line="237" w:lineRule="auto"/>
              <w:ind w:right="157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Размеры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объектов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окружающего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мира,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длительность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процессов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окружающем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мире.</w:t>
            </w:r>
          </w:p>
          <w:p w:rsidR="008A1691" w:rsidRPr="008A1691" w:rsidRDefault="008A1691" w:rsidP="0041454F">
            <w:pPr>
              <w:pStyle w:val="TableParagraph"/>
              <w:tabs>
                <w:tab w:val="left" w:pos="2374"/>
                <w:tab w:val="left" w:pos="3717"/>
                <w:tab w:val="left" w:pos="5209"/>
              </w:tabs>
              <w:spacing w:before="6" w:line="237" w:lineRule="auto"/>
              <w:ind w:right="94" w:firstLine="2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Приближённое</w:t>
            </w:r>
            <w:r w:rsidRPr="008A1691">
              <w:rPr>
                <w:sz w:val="20"/>
                <w:szCs w:val="20"/>
              </w:rPr>
              <w:tab/>
              <w:t>значение</w:t>
            </w:r>
            <w:r w:rsidRPr="008A1691">
              <w:rPr>
                <w:sz w:val="20"/>
                <w:szCs w:val="20"/>
              </w:rPr>
              <w:tab/>
              <w:t>величины,</w:t>
            </w:r>
            <w:r w:rsidRPr="008A1691">
              <w:rPr>
                <w:sz w:val="20"/>
                <w:szCs w:val="20"/>
              </w:rPr>
              <w:tab/>
              <w:t>точность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приближения.</w:t>
            </w:r>
            <w:r w:rsidRPr="008A1691">
              <w:rPr>
                <w:spacing w:val="49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Округление</w:t>
            </w:r>
            <w:r w:rsidRPr="008A1691">
              <w:rPr>
                <w:spacing w:val="5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чисел.</w:t>
            </w:r>
            <w:r w:rsidRPr="008A1691">
              <w:rPr>
                <w:spacing w:val="5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Прикидка</w:t>
            </w:r>
            <w:r w:rsidRPr="008A1691">
              <w:rPr>
                <w:spacing w:val="5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4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оценка</w:t>
            </w:r>
          </w:p>
          <w:p w:rsidR="008A1691" w:rsidRPr="008A1691" w:rsidRDefault="008A1691" w:rsidP="0041454F">
            <w:pPr>
              <w:pStyle w:val="TableParagraph"/>
              <w:spacing w:before="4" w:line="261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результатов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вычислений.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10</w:t>
            </w:r>
          </w:p>
        </w:tc>
      </w:tr>
      <w:tr w:rsidR="008A1691" w:rsidRPr="008A1691" w:rsidTr="001F720D">
        <w:trPr>
          <w:trHeight w:val="5524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before="3" w:line="237" w:lineRule="auto"/>
              <w:ind w:right="29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Уравнения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71" w:lineRule="exact"/>
              <w:ind w:left="39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Уравнения с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</w:t>
            </w:r>
          </w:p>
          <w:p w:rsidR="008A1691" w:rsidRPr="008A1691" w:rsidRDefault="008A1691" w:rsidP="0041454F">
            <w:pPr>
              <w:pStyle w:val="TableParagraph"/>
              <w:spacing w:line="242" w:lineRule="auto"/>
              <w:ind w:right="98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Линейное уравнение. Решение уравнений, сводящихся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линейным</w:t>
            </w:r>
            <w:proofErr w:type="gramEnd"/>
            <w:r w:rsidRPr="008A1691">
              <w:rPr>
                <w:sz w:val="20"/>
                <w:szCs w:val="20"/>
              </w:rPr>
              <w:t>.</w:t>
            </w:r>
          </w:p>
          <w:p w:rsidR="008A1691" w:rsidRPr="008A1691" w:rsidRDefault="008A1691" w:rsidP="0041454F">
            <w:pPr>
              <w:pStyle w:val="TableParagraph"/>
              <w:ind w:right="96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Квадратное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уравнение.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сводящихся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квадратным</w:t>
            </w:r>
            <w:proofErr w:type="gramEnd"/>
            <w:r w:rsidRPr="008A1691">
              <w:rPr>
                <w:sz w:val="20"/>
                <w:szCs w:val="20"/>
              </w:rPr>
              <w:t>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Биквадратное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уравнение.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Примеры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третьей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четвёртой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степеней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разложением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множители.</w:t>
            </w:r>
          </w:p>
          <w:p w:rsidR="008A1691" w:rsidRPr="008A1691" w:rsidRDefault="008A1691" w:rsidP="0041454F">
            <w:pPr>
              <w:pStyle w:val="TableParagraph"/>
              <w:spacing w:line="242" w:lineRule="auto"/>
              <w:ind w:right="93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дробно-рациональных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текстовых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задач алгебраическим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методом.</w:t>
            </w:r>
          </w:p>
          <w:p w:rsidR="008A1691" w:rsidRPr="008A1691" w:rsidRDefault="008A1691" w:rsidP="0041454F">
            <w:pPr>
              <w:pStyle w:val="TableParagraph"/>
              <w:spacing w:line="271" w:lineRule="exact"/>
              <w:ind w:left="39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Системы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</w:p>
          <w:p w:rsidR="008A1691" w:rsidRPr="008A1691" w:rsidRDefault="008A1691" w:rsidP="0041454F">
            <w:pPr>
              <w:pStyle w:val="TableParagraph"/>
              <w:ind w:right="88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Уравнение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двумя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уравнений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двумя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переменными. Решение систем двух уравнений, одно из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которых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линейное,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другое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-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второй</w:t>
            </w:r>
            <w:r w:rsidRPr="008A1691">
              <w:rPr>
                <w:spacing w:val="6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степени.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Графическая интерпретация системы уравнений с двумя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переменными.</w:t>
            </w:r>
          </w:p>
          <w:p w:rsidR="008A1691" w:rsidRPr="008A1691" w:rsidRDefault="008A1691" w:rsidP="0041454F">
            <w:pPr>
              <w:pStyle w:val="TableParagraph"/>
              <w:spacing w:line="242" w:lineRule="auto"/>
              <w:ind w:left="393" w:right="419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Решение текстовых задач алгебраическим способом.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</w:t>
            </w:r>
          </w:p>
          <w:p w:rsidR="008A1691" w:rsidRPr="008A1691" w:rsidRDefault="008A1691" w:rsidP="0041454F">
            <w:pPr>
              <w:pStyle w:val="TableParagraph"/>
              <w:spacing w:line="271" w:lineRule="exact"/>
              <w:ind w:left="39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Числовые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их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свойства.</w:t>
            </w:r>
          </w:p>
          <w:p w:rsidR="008A1691" w:rsidRPr="008A1691" w:rsidRDefault="008A1691" w:rsidP="0041454F">
            <w:pPr>
              <w:pStyle w:val="TableParagraph"/>
              <w:ind w:right="96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Решение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одной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переменной.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Квадратные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неравенства.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Графическая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интерпретация</w:t>
            </w:r>
            <w:r w:rsidRPr="008A1691">
              <w:rPr>
                <w:spacing w:val="4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неравенств</w:t>
            </w:r>
            <w:r w:rsidRPr="008A1691">
              <w:rPr>
                <w:spacing w:val="4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4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систем</w:t>
            </w:r>
            <w:r w:rsidRPr="008A1691">
              <w:rPr>
                <w:spacing w:val="4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</w:t>
            </w:r>
            <w:proofErr w:type="gramStart"/>
            <w:r w:rsidRPr="008A1691">
              <w:rPr>
                <w:sz w:val="20"/>
                <w:szCs w:val="20"/>
              </w:rPr>
              <w:t>ств</w:t>
            </w:r>
            <w:r w:rsidRPr="008A1691">
              <w:rPr>
                <w:spacing w:val="5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</w:t>
            </w:r>
            <w:r w:rsidRPr="008A1691">
              <w:rPr>
                <w:spacing w:val="4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дв</w:t>
            </w:r>
            <w:proofErr w:type="gramEnd"/>
            <w:r w:rsidRPr="008A1691">
              <w:rPr>
                <w:sz w:val="20"/>
                <w:szCs w:val="20"/>
              </w:rPr>
              <w:t>умя</w:t>
            </w:r>
          </w:p>
          <w:p w:rsidR="008A1691" w:rsidRPr="008A1691" w:rsidRDefault="008A1691" w:rsidP="0041454F">
            <w:pPr>
              <w:pStyle w:val="TableParagraph"/>
              <w:spacing w:line="262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переменными.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before="1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45</w:t>
            </w:r>
          </w:p>
        </w:tc>
      </w:tr>
      <w:tr w:rsidR="008A1691" w:rsidRPr="008A1691" w:rsidTr="001F720D">
        <w:trPr>
          <w:trHeight w:val="837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spacing w:before="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Функции</w:t>
            </w: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ind w:right="97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Квадратичная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функция,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её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свойства.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Парабола, координаты вершины параболы, ось симметрии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параболы.</w:t>
            </w:r>
          </w:p>
          <w:p w:rsidR="008A1691" w:rsidRPr="008A1691" w:rsidRDefault="008A1691" w:rsidP="0041454F">
            <w:pPr>
              <w:pStyle w:val="TableParagraph"/>
              <w:spacing w:line="280" w:lineRule="exact"/>
              <w:ind w:left="393"/>
              <w:jc w:val="both"/>
              <w:rPr>
                <w:sz w:val="20"/>
                <w:szCs w:val="20"/>
              </w:rPr>
            </w:pPr>
            <w:r w:rsidRPr="008A1691">
              <w:rPr>
                <w:w w:val="110"/>
                <w:position w:val="1"/>
                <w:sz w:val="20"/>
                <w:szCs w:val="20"/>
              </w:rPr>
              <w:t xml:space="preserve">Графики  </w:t>
            </w:r>
            <w:r w:rsidRPr="008A1691">
              <w:rPr>
                <w:spacing w:val="9"/>
                <w:w w:val="110"/>
                <w:position w:val="1"/>
                <w:sz w:val="20"/>
                <w:szCs w:val="20"/>
              </w:rPr>
              <w:t xml:space="preserve"> </w:t>
            </w:r>
            <w:r w:rsidRPr="008A1691">
              <w:rPr>
                <w:w w:val="110"/>
                <w:position w:val="1"/>
                <w:sz w:val="20"/>
                <w:szCs w:val="20"/>
              </w:rPr>
              <w:t>функций</w:t>
            </w:r>
            <w:r w:rsidRPr="008A1691">
              <w:rPr>
                <w:w w:val="110"/>
                <w:position w:val="3"/>
                <w:sz w:val="20"/>
                <w:szCs w:val="20"/>
              </w:rPr>
              <w:t>:</w:t>
            </w:r>
            <w:proofErr w:type="spellStart"/>
            <w:r w:rsidRPr="008A1691">
              <w:rPr>
                <w:i/>
                <w:w w:val="110"/>
                <w:position w:val="3"/>
                <w:sz w:val="20"/>
                <w:szCs w:val="20"/>
              </w:rPr>
              <w:t>y</w:t>
            </w:r>
            <w:r w:rsidRPr="008A1691">
              <w:rPr>
                <w:w w:val="110"/>
                <w:position w:val="3"/>
                <w:sz w:val="20"/>
                <w:szCs w:val="20"/>
              </w:rPr>
              <w:t>=</w:t>
            </w:r>
            <w:r w:rsidRPr="008A1691">
              <w:rPr>
                <w:i/>
                <w:w w:val="110"/>
                <w:position w:val="3"/>
                <w:sz w:val="20"/>
                <w:szCs w:val="20"/>
              </w:rPr>
              <w:t>kx</w:t>
            </w:r>
            <w:r w:rsidRPr="008A1691">
              <w:rPr>
                <w:w w:val="110"/>
                <w:position w:val="3"/>
                <w:sz w:val="20"/>
                <w:szCs w:val="20"/>
              </w:rPr>
              <w:t>,</w:t>
            </w:r>
            <w:r w:rsidRPr="008A1691">
              <w:rPr>
                <w:i/>
                <w:w w:val="110"/>
                <w:position w:val="3"/>
                <w:sz w:val="20"/>
                <w:szCs w:val="20"/>
              </w:rPr>
              <w:t>y</w:t>
            </w:r>
            <w:r w:rsidRPr="008A1691">
              <w:rPr>
                <w:w w:val="110"/>
                <w:position w:val="3"/>
                <w:sz w:val="20"/>
                <w:szCs w:val="20"/>
              </w:rPr>
              <w:t>=</w:t>
            </w:r>
            <w:r w:rsidRPr="008A1691">
              <w:rPr>
                <w:i/>
                <w:w w:val="110"/>
                <w:position w:val="3"/>
                <w:sz w:val="20"/>
                <w:szCs w:val="20"/>
              </w:rPr>
              <w:t>kx</w:t>
            </w:r>
            <w:r w:rsidRPr="008A1691">
              <w:rPr>
                <w:w w:val="110"/>
                <w:position w:val="3"/>
                <w:sz w:val="20"/>
                <w:szCs w:val="20"/>
              </w:rPr>
              <w:t>+</w:t>
            </w:r>
            <w:r w:rsidRPr="008A1691">
              <w:rPr>
                <w:i/>
                <w:w w:val="110"/>
                <w:position w:val="3"/>
                <w:sz w:val="20"/>
                <w:szCs w:val="20"/>
              </w:rPr>
              <w:t>b</w:t>
            </w:r>
            <w:proofErr w:type="spellEnd"/>
            <w:r w:rsidRPr="008A1691">
              <w:rPr>
                <w:w w:val="110"/>
                <w:position w:val="3"/>
                <w:sz w:val="20"/>
                <w:szCs w:val="20"/>
              </w:rPr>
              <w:t>,</w:t>
            </w:r>
            <w:proofErr w:type="spellStart"/>
            <w:r w:rsidRPr="008A1691">
              <w:rPr>
                <w:i/>
                <w:w w:val="110"/>
                <w:position w:val="1"/>
                <w:sz w:val="20"/>
                <w:szCs w:val="20"/>
              </w:rPr>
              <w:t>y</w:t>
            </w:r>
            <w:r w:rsidRPr="008A1691">
              <w:rPr>
                <w:w w:val="110"/>
                <w:position w:val="1"/>
                <w:sz w:val="20"/>
                <w:szCs w:val="20"/>
              </w:rPr>
              <w:t>=</w:t>
            </w:r>
            <w:proofErr w:type="spellEnd"/>
            <w:r w:rsidRPr="008A1691">
              <w:rPr>
                <w:rFonts w:ascii="Cambria Math" w:eastAsia="Cambria Math" w:hAnsi="Cambria Math"/>
                <w:w w:val="110"/>
                <w:position w:val="14"/>
                <w:sz w:val="20"/>
                <w:szCs w:val="20"/>
              </w:rPr>
              <w:t>𝑘</w:t>
            </w:r>
            <w:r w:rsidRPr="008A1691">
              <w:rPr>
                <w:w w:val="110"/>
                <w:position w:val="1"/>
                <w:sz w:val="20"/>
                <w:szCs w:val="20"/>
              </w:rPr>
              <w:t>,</w:t>
            </w:r>
            <w:r w:rsidRPr="008A1691">
              <w:rPr>
                <w:spacing w:val="47"/>
                <w:w w:val="110"/>
                <w:position w:val="1"/>
                <w:sz w:val="20"/>
                <w:szCs w:val="20"/>
              </w:rPr>
              <w:t xml:space="preserve"> </w:t>
            </w:r>
            <w:r w:rsidRPr="008A1691">
              <w:rPr>
                <w:i/>
                <w:w w:val="110"/>
                <w:position w:val="1"/>
                <w:sz w:val="20"/>
                <w:szCs w:val="20"/>
              </w:rPr>
              <w:t>y</w:t>
            </w:r>
            <w:r w:rsidRPr="008A1691">
              <w:rPr>
                <w:w w:val="110"/>
                <w:position w:val="1"/>
                <w:sz w:val="20"/>
                <w:szCs w:val="20"/>
              </w:rPr>
              <w:t>=</w:t>
            </w:r>
            <w:r w:rsidRPr="008A1691">
              <w:rPr>
                <w:rFonts w:ascii="Cambria Math" w:eastAsia="Cambria Math" w:hAnsi="Cambria Math"/>
                <w:w w:val="110"/>
                <w:position w:val="1"/>
                <w:sz w:val="20"/>
                <w:szCs w:val="20"/>
              </w:rPr>
              <w:t>𝑥</w:t>
            </w:r>
            <w:r w:rsidRPr="008A1691">
              <w:rPr>
                <w:rFonts w:eastAsia="Cambria Math"/>
                <w:w w:val="110"/>
                <w:position w:val="1"/>
                <w:sz w:val="20"/>
                <w:szCs w:val="20"/>
                <w:vertAlign w:val="superscript"/>
              </w:rPr>
              <w:t>3</w:t>
            </w:r>
            <w:r w:rsidRPr="008A1691">
              <w:rPr>
                <w:w w:val="110"/>
                <w:position w:val="1"/>
                <w:sz w:val="20"/>
                <w:szCs w:val="20"/>
              </w:rPr>
              <w:t>,</w:t>
            </w:r>
            <w:r w:rsidRPr="008A1691">
              <w:rPr>
                <w:spacing w:val="48"/>
                <w:w w:val="110"/>
                <w:position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i/>
                <w:w w:val="110"/>
                <w:position w:val="1"/>
                <w:sz w:val="20"/>
                <w:szCs w:val="20"/>
              </w:rPr>
              <w:t>y</w:t>
            </w:r>
            <w:r w:rsidRPr="008A1691">
              <w:rPr>
                <w:w w:val="110"/>
                <w:position w:val="1"/>
                <w:sz w:val="20"/>
                <w:szCs w:val="20"/>
              </w:rPr>
              <w:t>=</w:t>
            </w:r>
            <w:r w:rsidRPr="008A1691">
              <w:rPr>
                <w:rFonts w:eastAsia="Cambria Math"/>
                <w:w w:val="110"/>
                <w:sz w:val="20"/>
                <w:szCs w:val="20"/>
              </w:rPr>
              <w:t>√</w:t>
            </w:r>
            <w:proofErr w:type="spellEnd"/>
            <w:r w:rsidRPr="008A1691">
              <w:rPr>
                <w:rFonts w:ascii="Cambria Math" w:eastAsia="Cambria Math" w:hAnsi="Cambria Math"/>
                <w:w w:val="110"/>
                <w:position w:val="1"/>
                <w:sz w:val="20"/>
                <w:szCs w:val="20"/>
              </w:rPr>
              <w:t>𝑥</w:t>
            </w:r>
            <w:r w:rsidRPr="008A1691">
              <w:rPr>
                <w:w w:val="110"/>
                <w:position w:val="1"/>
                <w:sz w:val="20"/>
                <w:szCs w:val="20"/>
              </w:rPr>
              <w:t>,</w:t>
            </w:r>
            <w:proofErr w:type="spellStart"/>
            <w:r w:rsidRPr="008A1691">
              <w:rPr>
                <w:i/>
                <w:w w:val="110"/>
                <w:position w:val="1"/>
                <w:sz w:val="20"/>
                <w:szCs w:val="20"/>
              </w:rPr>
              <w:t>y</w:t>
            </w:r>
            <w:r w:rsidRPr="008A1691">
              <w:rPr>
                <w:w w:val="110"/>
                <w:position w:val="1"/>
                <w:sz w:val="20"/>
                <w:szCs w:val="20"/>
              </w:rPr>
              <w:t>=|x|и</w:t>
            </w:r>
            <w:proofErr w:type="spellEnd"/>
            <w:r w:rsidR="001F720D">
              <w:rPr>
                <w:w w:val="110"/>
                <w:position w:val="1"/>
                <w:sz w:val="20"/>
                <w:szCs w:val="20"/>
              </w:rPr>
              <w:t xml:space="preserve"> </w:t>
            </w:r>
          </w:p>
          <w:p w:rsidR="008A1691" w:rsidRPr="008A1691" w:rsidRDefault="008A1691" w:rsidP="0041454F">
            <w:pPr>
              <w:pStyle w:val="TableParagraph"/>
              <w:spacing w:line="84" w:lineRule="exact"/>
              <w:ind w:left="2297" w:right="350"/>
              <w:jc w:val="center"/>
              <w:rPr>
                <w:rFonts w:eastAsia="Cambria Math"/>
                <w:sz w:val="20"/>
                <w:szCs w:val="20"/>
              </w:rPr>
            </w:pPr>
            <w:r w:rsidRPr="008A1691">
              <w:rPr>
                <w:rFonts w:ascii="Cambria Math" w:eastAsia="Cambria Math"/>
                <w:w w:val="135"/>
                <w:sz w:val="20"/>
                <w:szCs w:val="20"/>
              </w:rPr>
              <w:t>𝑥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before="1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32</w:t>
            </w:r>
          </w:p>
        </w:tc>
      </w:tr>
    </w:tbl>
    <w:p w:rsidR="008A1691" w:rsidRPr="008A1691" w:rsidRDefault="008A1691" w:rsidP="008A1691">
      <w:pPr>
        <w:jc w:val="center"/>
        <w:rPr>
          <w:sz w:val="20"/>
          <w:szCs w:val="20"/>
        </w:rPr>
        <w:sectPr w:rsidR="008A1691" w:rsidRPr="008A1691" w:rsidSect="00C231A8">
          <w:footerReference w:type="default" r:id="rId8"/>
          <w:pgSz w:w="11910" w:h="16840"/>
          <w:pgMar w:top="1220" w:right="720" w:bottom="3119" w:left="1180" w:header="0" w:footer="918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237"/>
        <w:gridCol w:w="1560"/>
      </w:tblGrid>
      <w:tr w:rsidR="008A1691" w:rsidRPr="008A1691" w:rsidTr="0041454F">
        <w:trPr>
          <w:trHeight w:val="277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58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их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свойства.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8A1691" w:rsidRPr="008A1691" w:rsidTr="001F720D">
        <w:trPr>
          <w:trHeight w:val="2684"/>
        </w:trPr>
        <w:tc>
          <w:tcPr>
            <w:tcW w:w="1844" w:type="dxa"/>
          </w:tcPr>
          <w:p w:rsidR="008A1691" w:rsidRPr="008A1691" w:rsidRDefault="008A1691" w:rsidP="0041454F">
            <w:pPr>
              <w:pStyle w:val="TableParagraph"/>
              <w:ind w:right="134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Числовые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pacing w:val="-1"/>
                <w:sz w:val="20"/>
                <w:szCs w:val="20"/>
              </w:rPr>
              <w:t>последователь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ности</w:t>
            </w:r>
            <w:proofErr w:type="spellEnd"/>
            <w:proofErr w:type="gramEnd"/>
          </w:p>
        </w:tc>
        <w:tc>
          <w:tcPr>
            <w:tcW w:w="6237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right="95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Определение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способы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числовых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последовательностей</w:t>
            </w:r>
          </w:p>
          <w:p w:rsidR="008A1691" w:rsidRPr="008A1691" w:rsidRDefault="008A1691" w:rsidP="0041454F">
            <w:pPr>
              <w:pStyle w:val="TableParagraph"/>
              <w:ind w:right="98" w:firstLine="283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Понятие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числовой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последовательности.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Задание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последовательности рекуррентной формулой и формулой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n</w:t>
            </w:r>
            <w:proofErr w:type="gramEnd"/>
            <w:r w:rsidRPr="008A1691">
              <w:rPr>
                <w:sz w:val="20"/>
                <w:szCs w:val="20"/>
              </w:rPr>
              <w:t>го</w:t>
            </w:r>
            <w:proofErr w:type="spellEnd"/>
            <w:r w:rsidRPr="008A1691">
              <w:rPr>
                <w:spacing w:val="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члена.</w:t>
            </w:r>
          </w:p>
          <w:p w:rsidR="008A1691" w:rsidRPr="008A1691" w:rsidRDefault="008A1691" w:rsidP="0041454F">
            <w:pPr>
              <w:pStyle w:val="TableParagraph"/>
              <w:spacing w:line="237" w:lineRule="auto"/>
              <w:ind w:left="393" w:right="96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Арифметическая и геометрическая прогрессии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Арифметическая</w:t>
            </w:r>
            <w:r w:rsidRPr="008A1691">
              <w:rPr>
                <w:spacing w:val="4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4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геометрическая</w:t>
            </w:r>
            <w:r w:rsidRPr="008A1691">
              <w:rPr>
                <w:spacing w:val="4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прогрессии.</w:t>
            </w:r>
          </w:p>
          <w:p w:rsidR="008A1691" w:rsidRPr="008A1691" w:rsidRDefault="008A1691" w:rsidP="0041454F">
            <w:pPr>
              <w:pStyle w:val="TableParagraph"/>
              <w:spacing w:line="237" w:lineRule="auto"/>
              <w:ind w:right="94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Формулы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n</w:t>
            </w:r>
            <w:proofErr w:type="gramEnd"/>
            <w:r w:rsidRPr="008A1691">
              <w:rPr>
                <w:sz w:val="20"/>
                <w:szCs w:val="20"/>
              </w:rPr>
              <w:t>го</w:t>
            </w:r>
            <w:proofErr w:type="spell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члена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арифметической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геометрической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прогрессий,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суммы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первых</w:t>
            </w:r>
            <w:r w:rsidRPr="008A1691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n</w:t>
            </w:r>
            <w:proofErr w:type="spellEnd"/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членов.</w:t>
            </w:r>
          </w:p>
          <w:p w:rsidR="008A1691" w:rsidRPr="008A1691" w:rsidRDefault="008A1691" w:rsidP="0041454F">
            <w:pPr>
              <w:pStyle w:val="TableParagraph"/>
              <w:spacing w:before="1"/>
              <w:ind w:right="93" w:firstLine="283"/>
              <w:jc w:val="both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Изображение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членов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арифметической</w:t>
            </w:r>
            <w:r w:rsidRPr="008A1691">
              <w:rPr>
                <w:spacing w:val="6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геометрической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прогрессий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точками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координатной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плоскости.</w:t>
            </w:r>
            <w:proofErr w:type="gramEnd"/>
            <w:r w:rsidRPr="008A1691">
              <w:rPr>
                <w:spacing w:val="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Линейный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экспоненциальный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рост.</w:t>
            </w:r>
          </w:p>
          <w:p w:rsidR="008A1691" w:rsidRPr="008A1691" w:rsidRDefault="008A1691" w:rsidP="0041454F">
            <w:pPr>
              <w:pStyle w:val="TableParagraph"/>
              <w:spacing w:line="264" w:lineRule="exact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Сложные</w:t>
            </w:r>
            <w:r w:rsidRPr="008A1691">
              <w:rPr>
                <w:spacing w:val="-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проценты</w:t>
            </w:r>
          </w:p>
        </w:tc>
        <w:tc>
          <w:tcPr>
            <w:tcW w:w="1560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642" w:right="627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15</w:t>
            </w:r>
          </w:p>
        </w:tc>
      </w:tr>
    </w:tbl>
    <w:p w:rsidR="008A1691" w:rsidRPr="008A1691" w:rsidRDefault="008A1691" w:rsidP="008A1691">
      <w:pPr>
        <w:pStyle w:val="1"/>
        <w:spacing w:before="62" w:line="240" w:lineRule="auto"/>
        <w:ind w:left="1925" w:right="1533"/>
        <w:jc w:val="center"/>
        <w:rPr>
          <w:sz w:val="20"/>
          <w:szCs w:val="20"/>
        </w:rPr>
      </w:pPr>
      <w:r w:rsidRPr="008A1691">
        <w:rPr>
          <w:sz w:val="20"/>
          <w:szCs w:val="20"/>
        </w:rPr>
        <w:t>Планируемые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результаты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освоения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учебного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курса алгебра</w:t>
      </w:r>
    </w:p>
    <w:p w:rsidR="008A1691" w:rsidRPr="008A1691" w:rsidRDefault="008A1691" w:rsidP="008A1691">
      <w:pPr>
        <w:pStyle w:val="a3"/>
        <w:spacing w:before="7"/>
        <w:ind w:left="0" w:firstLine="0"/>
        <w:rPr>
          <w:sz w:val="20"/>
          <w:szCs w:val="20"/>
        </w:rPr>
      </w:pPr>
    </w:p>
    <w:p w:rsidR="008A1691" w:rsidRPr="008A1691" w:rsidRDefault="008A1691" w:rsidP="008A1691">
      <w:pPr>
        <w:pStyle w:val="a3"/>
        <w:ind w:left="519" w:firstLine="0"/>
        <w:rPr>
          <w:sz w:val="20"/>
          <w:szCs w:val="20"/>
        </w:rPr>
      </w:pPr>
      <w:r w:rsidRPr="008A1691">
        <w:rPr>
          <w:sz w:val="20"/>
          <w:szCs w:val="20"/>
        </w:rPr>
        <w:t>ЛИЧНОСТНЫЕ</w:t>
      </w:r>
      <w:r w:rsidRPr="008A1691">
        <w:rPr>
          <w:spacing w:val="-7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РЕЗУЛЬТАТЫ</w:t>
      </w:r>
    </w:p>
    <w:p w:rsidR="008A1691" w:rsidRPr="008A1691" w:rsidRDefault="008A1691" w:rsidP="008A1691">
      <w:pPr>
        <w:pStyle w:val="a3"/>
        <w:spacing w:before="3"/>
        <w:ind w:left="519" w:right="134" w:firstLine="283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Личностные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освоения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программы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учебного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предмета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«Математика»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характеризуются:</w:t>
      </w:r>
    </w:p>
    <w:p w:rsidR="008A1691" w:rsidRPr="008A1691" w:rsidRDefault="008A1691" w:rsidP="008A1691">
      <w:pPr>
        <w:pStyle w:val="a3"/>
        <w:ind w:left="519" w:right="124" w:firstLine="283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Патриотическое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воспитание: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проявлением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интереса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прошлому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настоящему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российской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математики,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ценностным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отношением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достижениям</w:t>
      </w:r>
      <w:r w:rsidRPr="008A1691">
        <w:rPr>
          <w:spacing w:val="61"/>
          <w:sz w:val="20"/>
          <w:szCs w:val="20"/>
        </w:rPr>
        <w:t xml:space="preserve"> </w:t>
      </w:r>
      <w:r w:rsidRPr="008A1691">
        <w:rPr>
          <w:sz w:val="20"/>
          <w:szCs w:val="20"/>
        </w:rPr>
        <w:t>российских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математиков и российской математической школы, к использованию этих достижений 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других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науках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прикладных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сферах.</w:t>
      </w:r>
    </w:p>
    <w:p w:rsidR="008A1691" w:rsidRPr="008A1691" w:rsidRDefault="008A1691" w:rsidP="008A1691">
      <w:pPr>
        <w:pStyle w:val="a3"/>
        <w:ind w:left="519" w:right="126" w:firstLine="283"/>
        <w:jc w:val="both"/>
        <w:rPr>
          <w:sz w:val="20"/>
          <w:szCs w:val="20"/>
        </w:rPr>
      </w:pPr>
      <w:r w:rsidRPr="008A1691">
        <w:rPr>
          <w:i/>
          <w:sz w:val="20"/>
          <w:szCs w:val="20"/>
        </w:rPr>
        <w:t>Гражданское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и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духовно-нравственное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воспитание</w:t>
      </w:r>
      <w:r w:rsidRPr="008A1691">
        <w:rPr>
          <w:sz w:val="20"/>
          <w:szCs w:val="20"/>
        </w:rPr>
        <w:t>: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готовностью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выполнению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обязанностей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гражданина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реализации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его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прав,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основах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функционирования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различных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структур,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явлений,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процедур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гражданского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общества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(выборы,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опросы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пр.);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готовностью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обсуждению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этических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проблем,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связанных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практическим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достижений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науки,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осознанием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важности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морально-этических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принципов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учёного.</w:t>
      </w:r>
    </w:p>
    <w:p w:rsidR="008A1691" w:rsidRPr="008A1691" w:rsidRDefault="008A1691" w:rsidP="008A1691">
      <w:pPr>
        <w:pStyle w:val="a3"/>
        <w:spacing w:before="1"/>
        <w:ind w:left="519" w:right="121" w:firstLine="283"/>
        <w:jc w:val="both"/>
        <w:rPr>
          <w:sz w:val="20"/>
          <w:szCs w:val="20"/>
        </w:rPr>
      </w:pPr>
      <w:r w:rsidRPr="008A1691">
        <w:rPr>
          <w:i/>
          <w:sz w:val="20"/>
          <w:szCs w:val="20"/>
        </w:rPr>
        <w:t>Трудовое воспитание</w:t>
      </w:r>
      <w:r w:rsidRPr="008A1691">
        <w:rPr>
          <w:sz w:val="20"/>
          <w:szCs w:val="20"/>
        </w:rPr>
        <w:t>: установкой на активное участие в решении практических задач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математической направленности, осознанием важности математического образования на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протяжении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всей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жизни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успешной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профессиональной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развитием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необходимых умений; осознанным выбором и построением индивидуальной траектории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образования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жизненных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планов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учётом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личных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интересов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общественных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потребностей.</w:t>
      </w:r>
    </w:p>
    <w:p w:rsidR="008A1691" w:rsidRPr="008A1691" w:rsidRDefault="008A1691" w:rsidP="008A1691">
      <w:pPr>
        <w:pStyle w:val="a3"/>
        <w:spacing w:before="1"/>
        <w:ind w:left="519" w:right="120" w:firstLine="283"/>
        <w:jc w:val="both"/>
        <w:rPr>
          <w:sz w:val="20"/>
          <w:szCs w:val="20"/>
        </w:rPr>
      </w:pPr>
      <w:r w:rsidRPr="008A1691">
        <w:rPr>
          <w:i/>
          <w:sz w:val="20"/>
          <w:szCs w:val="20"/>
        </w:rPr>
        <w:t>Эстетическое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воспитание</w:t>
      </w:r>
      <w:r w:rsidRPr="008A1691">
        <w:rPr>
          <w:sz w:val="20"/>
          <w:szCs w:val="20"/>
        </w:rPr>
        <w:t>: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способностью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эмоциональному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эстетическому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восприятию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объектов,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рассуждений;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умению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видеть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математические закономерности в искусстве.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Ценности научного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познания: ориентацией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современную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научных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основных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закономерностях развития человека, природы и общества, пониманием математической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науки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как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сферы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человеческой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этапов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её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развития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значимости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развития цивилизации; овладением языком математики и математической культурой как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средством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познания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мира;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овладением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простейшими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навыками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исследовательской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деятельности.</w:t>
      </w:r>
    </w:p>
    <w:p w:rsidR="008A1691" w:rsidRPr="008A1691" w:rsidRDefault="008A1691" w:rsidP="008A1691">
      <w:pPr>
        <w:pStyle w:val="a3"/>
        <w:ind w:left="442" w:right="126" w:firstLine="360"/>
        <w:jc w:val="both"/>
        <w:rPr>
          <w:sz w:val="20"/>
          <w:szCs w:val="20"/>
        </w:rPr>
      </w:pPr>
      <w:r w:rsidRPr="008A1691">
        <w:rPr>
          <w:i/>
          <w:sz w:val="20"/>
          <w:szCs w:val="20"/>
        </w:rPr>
        <w:t>Физическое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воспитание: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формирование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культуры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здоровья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эмоционального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благополучия: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готовностью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интересах</w:t>
      </w:r>
      <w:r w:rsidRPr="008A1691">
        <w:rPr>
          <w:spacing w:val="6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своего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здоровья, ведения здорового образа жизни (здоровое питание, сбалансированный режим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занятий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отдыха,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регулярная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физическая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активность);</w:t>
      </w:r>
      <w:r w:rsidRPr="008A1691">
        <w:rPr>
          <w:spacing w:val="1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сформированностью</w:t>
      </w:r>
      <w:proofErr w:type="spellEnd"/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навыка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рефлексии,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признанием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своего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права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</w:t>
      </w:r>
      <w:r w:rsidRPr="008A1691">
        <w:rPr>
          <w:spacing w:val="-10"/>
          <w:sz w:val="20"/>
          <w:szCs w:val="20"/>
        </w:rPr>
        <w:t xml:space="preserve"> </w:t>
      </w:r>
      <w:r w:rsidRPr="008A1691">
        <w:rPr>
          <w:sz w:val="20"/>
          <w:szCs w:val="20"/>
        </w:rPr>
        <w:t>ошибку</w:t>
      </w:r>
      <w:r w:rsidRPr="008A1691">
        <w:rPr>
          <w:spacing w:val="-9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такого же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права другого человека.</w:t>
      </w:r>
    </w:p>
    <w:p w:rsidR="008A1691" w:rsidRPr="008A1691" w:rsidRDefault="008A1691" w:rsidP="008A1691">
      <w:pPr>
        <w:pStyle w:val="a3"/>
        <w:spacing w:before="1"/>
        <w:ind w:left="442" w:right="126" w:firstLine="360"/>
        <w:jc w:val="both"/>
        <w:rPr>
          <w:sz w:val="20"/>
          <w:szCs w:val="20"/>
        </w:rPr>
      </w:pPr>
      <w:r w:rsidRPr="008A1691">
        <w:rPr>
          <w:i/>
          <w:sz w:val="20"/>
          <w:szCs w:val="20"/>
        </w:rPr>
        <w:t xml:space="preserve">Экологическое воспитание: </w:t>
      </w:r>
      <w:r w:rsidRPr="008A1691">
        <w:rPr>
          <w:sz w:val="20"/>
          <w:szCs w:val="20"/>
        </w:rPr>
        <w:t>ориентацией на применение математических знаний 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области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сохранности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окружающей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среды,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планирования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поступков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оценки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возможных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последствий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окружающей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среды;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осознанием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глобального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характера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экологических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проблем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путей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решения.</w:t>
      </w:r>
    </w:p>
    <w:p w:rsidR="008A1691" w:rsidRPr="008A1691" w:rsidRDefault="008A1691" w:rsidP="008A1691">
      <w:pPr>
        <w:pStyle w:val="a3"/>
        <w:spacing w:before="1"/>
        <w:ind w:left="442" w:right="128" w:firstLine="360"/>
        <w:jc w:val="both"/>
        <w:rPr>
          <w:sz w:val="20"/>
          <w:szCs w:val="20"/>
        </w:rPr>
      </w:pPr>
      <w:r w:rsidRPr="008A1691">
        <w:rPr>
          <w:i/>
          <w:sz w:val="20"/>
          <w:szCs w:val="20"/>
        </w:rPr>
        <w:t>Личностные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результаты: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обеспечивающие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адаптацию</w:t>
      </w:r>
      <w:r w:rsidRPr="008A1691">
        <w:rPr>
          <w:spacing w:val="6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обучающегося</w:t>
      </w:r>
      <w:r w:rsidRPr="008A1691">
        <w:rPr>
          <w:spacing w:val="6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изменяющимся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условиям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социальной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природной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среды: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готовностью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действиям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условиях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неопределённости,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повышению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уровня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компетентности</w:t>
      </w:r>
      <w:r w:rsidRPr="008A1691">
        <w:rPr>
          <w:spacing w:val="61"/>
          <w:sz w:val="20"/>
          <w:szCs w:val="20"/>
        </w:rPr>
        <w:t xml:space="preserve"> </w:t>
      </w:r>
      <w:r w:rsidRPr="008A1691">
        <w:rPr>
          <w:sz w:val="20"/>
          <w:szCs w:val="20"/>
        </w:rPr>
        <w:t>через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практическую деятельность, в том числе умение учиться у других людей, приобретать 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совместной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новые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навыки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компетенции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опыта</w:t>
      </w:r>
      <w:r w:rsidRPr="008A1691">
        <w:rPr>
          <w:spacing w:val="1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других</w:t>
      </w:r>
      <w:proofErr w:type="gramStart"/>
      <w:r w:rsidRPr="008A1691">
        <w:rPr>
          <w:sz w:val="20"/>
          <w:szCs w:val="20"/>
        </w:rPr>
        <w:t>;н</w:t>
      </w:r>
      <w:proofErr w:type="gramEnd"/>
      <w:r w:rsidRPr="008A1691">
        <w:rPr>
          <w:sz w:val="20"/>
          <w:szCs w:val="20"/>
        </w:rPr>
        <w:t>еобходимостью</w:t>
      </w:r>
      <w:proofErr w:type="spellEnd"/>
      <w:r w:rsidRPr="008A1691">
        <w:rPr>
          <w:sz w:val="20"/>
          <w:szCs w:val="20"/>
        </w:rPr>
        <w:t xml:space="preserve"> в формировании новых знаний, в том числе формулировать идеи,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 xml:space="preserve">понятия, гипотезы об объектах и </w:t>
      </w:r>
      <w:proofErr w:type="gramStart"/>
      <w:r w:rsidRPr="008A1691">
        <w:rPr>
          <w:sz w:val="20"/>
          <w:szCs w:val="20"/>
        </w:rPr>
        <w:t>явлениях</w:t>
      </w:r>
      <w:proofErr w:type="gramEnd"/>
      <w:r w:rsidRPr="008A1691">
        <w:rPr>
          <w:sz w:val="20"/>
          <w:szCs w:val="20"/>
        </w:rPr>
        <w:t>, в том числе ранее не известных, осознавать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дефициты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собственных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компетентностей,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планировать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своё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развитие;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способностью осознавать стрессовую ситуацию, воспринимать стрессовую ситуацию как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вызов,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требующий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контрмер,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корректировать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принимаемые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оценивать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риски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последствия,</w:t>
      </w:r>
      <w:r w:rsidRPr="008A1691">
        <w:rPr>
          <w:spacing w:val="4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формировать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опыт.</w:t>
      </w:r>
    </w:p>
    <w:p w:rsidR="008A1691" w:rsidRPr="008A1691" w:rsidRDefault="008A1691" w:rsidP="008A1691">
      <w:pPr>
        <w:pStyle w:val="a3"/>
        <w:spacing w:before="77"/>
        <w:ind w:left="519" w:firstLine="0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МЕТАПРЕДМЕТНЫЕ</w:t>
      </w:r>
      <w:r w:rsidRPr="008A1691">
        <w:rPr>
          <w:spacing w:val="-10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РЕЗУЛЬТАТЫ</w:t>
      </w:r>
    </w:p>
    <w:p w:rsidR="008A1691" w:rsidRPr="008A1691" w:rsidRDefault="008A1691" w:rsidP="008A1691">
      <w:pPr>
        <w:spacing w:before="7"/>
        <w:ind w:left="519" w:right="684" w:firstLine="283"/>
        <w:rPr>
          <w:i/>
          <w:sz w:val="20"/>
          <w:szCs w:val="20"/>
        </w:rPr>
      </w:pPr>
      <w:proofErr w:type="spellStart"/>
      <w:r w:rsidRPr="008A1691">
        <w:rPr>
          <w:w w:val="105"/>
          <w:sz w:val="20"/>
          <w:szCs w:val="20"/>
        </w:rPr>
        <w:t>Метапредметные</w:t>
      </w:r>
      <w:proofErr w:type="spellEnd"/>
      <w:r w:rsidRPr="008A1691">
        <w:rPr>
          <w:spacing w:val="1"/>
          <w:w w:val="105"/>
          <w:sz w:val="20"/>
          <w:szCs w:val="20"/>
        </w:rPr>
        <w:t xml:space="preserve"> </w:t>
      </w:r>
      <w:r w:rsidRPr="008A1691">
        <w:rPr>
          <w:w w:val="105"/>
          <w:sz w:val="20"/>
          <w:szCs w:val="20"/>
        </w:rPr>
        <w:t>результаты</w:t>
      </w:r>
      <w:r w:rsidRPr="008A1691">
        <w:rPr>
          <w:spacing w:val="1"/>
          <w:w w:val="105"/>
          <w:sz w:val="20"/>
          <w:szCs w:val="20"/>
        </w:rPr>
        <w:t xml:space="preserve"> </w:t>
      </w:r>
      <w:r w:rsidRPr="008A1691">
        <w:rPr>
          <w:w w:val="105"/>
          <w:sz w:val="20"/>
          <w:szCs w:val="20"/>
        </w:rPr>
        <w:t>освоения</w:t>
      </w:r>
      <w:r w:rsidRPr="008A1691">
        <w:rPr>
          <w:spacing w:val="1"/>
          <w:w w:val="105"/>
          <w:sz w:val="20"/>
          <w:szCs w:val="20"/>
        </w:rPr>
        <w:t xml:space="preserve"> </w:t>
      </w:r>
      <w:r w:rsidRPr="008A1691">
        <w:rPr>
          <w:w w:val="105"/>
          <w:sz w:val="20"/>
          <w:szCs w:val="20"/>
        </w:rPr>
        <w:t>программы</w:t>
      </w:r>
      <w:r w:rsidRPr="008A1691">
        <w:rPr>
          <w:spacing w:val="1"/>
          <w:w w:val="105"/>
          <w:sz w:val="20"/>
          <w:szCs w:val="20"/>
        </w:rPr>
        <w:t xml:space="preserve"> </w:t>
      </w:r>
      <w:r w:rsidRPr="008A1691">
        <w:rPr>
          <w:w w:val="105"/>
          <w:sz w:val="20"/>
          <w:szCs w:val="20"/>
        </w:rPr>
        <w:t>учебногопредмет</w:t>
      </w:r>
      <w:proofErr w:type="gramStart"/>
      <w:r w:rsidRPr="008A1691">
        <w:rPr>
          <w:w w:val="105"/>
          <w:sz w:val="20"/>
          <w:szCs w:val="20"/>
        </w:rPr>
        <w:t>а«</w:t>
      </w:r>
      <w:proofErr w:type="gramEnd"/>
      <w:r w:rsidRPr="008A1691">
        <w:rPr>
          <w:w w:val="105"/>
          <w:sz w:val="20"/>
          <w:szCs w:val="20"/>
        </w:rPr>
        <w:t>Математика»характеризуютсяовладением</w:t>
      </w:r>
      <w:r w:rsidRPr="008A1691">
        <w:rPr>
          <w:i/>
          <w:w w:val="105"/>
          <w:sz w:val="20"/>
          <w:szCs w:val="20"/>
        </w:rPr>
        <w:t>универсальными</w:t>
      </w:r>
      <w:r w:rsidRPr="008A1691">
        <w:rPr>
          <w:i/>
          <w:spacing w:val="1"/>
          <w:w w:val="105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познавательными действиями, универсальными коммуникативными действиями и</w:t>
      </w:r>
      <w:r w:rsidRPr="008A1691">
        <w:rPr>
          <w:i/>
          <w:spacing w:val="-57"/>
          <w:sz w:val="20"/>
          <w:szCs w:val="20"/>
        </w:rPr>
        <w:t xml:space="preserve"> </w:t>
      </w:r>
      <w:r w:rsidRPr="008A1691">
        <w:rPr>
          <w:i/>
          <w:w w:val="105"/>
          <w:sz w:val="20"/>
          <w:szCs w:val="20"/>
        </w:rPr>
        <w:t>универсальными</w:t>
      </w:r>
      <w:r w:rsidRPr="008A1691">
        <w:rPr>
          <w:i/>
          <w:spacing w:val="-2"/>
          <w:w w:val="105"/>
          <w:sz w:val="20"/>
          <w:szCs w:val="20"/>
        </w:rPr>
        <w:t xml:space="preserve"> </w:t>
      </w:r>
      <w:r w:rsidRPr="008A1691">
        <w:rPr>
          <w:i/>
          <w:w w:val="105"/>
          <w:sz w:val="20"/>
          <w:szCs w:val="20"/>
        </w:rPr>
        <w:t>регулятивными</w:t>
      </w:r>
      <w:r w:rsidRPr="008A1691">
        <w:rPr>
          <w:i/>
          <w:spacing w:val="-3"/>
          <w:w w:val="105"/>
          <w:sz w:val="20"/>
          <w:szCs w:val="20"/>
        </w:rPr>
        <w:t xml:space="preserve"> </w:t>
      </w:r>
      <w:r w:rsidRPr="008A1691">
        <w:rPr>
          <w:i/>
          <w:w w:val="105"/>
          <w:sz w:val="20"/>
          <w:szCs w:val="20"/>
        </w:rPr>
        <w:t>действиями.</w:t>
      </w:r>
    </w:p>
    <w:p w:rsidR="008A1691" w:rsidRPr="008A1691" w:rsidRDefault="008A1691" w:rsidP="008A1691">
      <w:pPr>
        <w:ind w:left="519" w:firstLine="283"/>
        <w:rPr>
          <w:i/>
          <w:sz w:val="20"/>
          <w:szCs w:val="20"/>
        </w:rPr>
      </w:pPr>
      <w:r w:rsidRPr="008A1691">
        <w:rPr>
          <w:i/>
          <w:sz w:val="20"/>
          <w:szCs w:val="20"/>
        </w:rPr>
        <w:t>Универсальные познавательные действия обеспечивают формирование базовых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когнитивных процессов обучающихся (освоение методов познания окружающего мира;</w:t>
      </w:r>
      <w:r w:rsidRPr="008A1691">
        <w:rPr>
          <w:i/>
          <w:spacing w:val="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применение</w:t>
      </w:r>
      <w:r w:rsidRPr="008A1691">
        <w:rPr>
          <w:i/>
          <w:spacing w:val="-4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логических, исследовательских</w:t>
      </w:r>
      <w:r w:rsidRPr="008A1691">
        <w:rPr>
          <w:i/>
          <w:spacing w:val="-3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операций,</w:t>
      </w:r>
      <w:r w:rsidRPr="008A1691">
        <w:rPr>
          <w:i/>
          <w:spacing w:val="-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умений</w:t>
      </w:r>
      <w:r w:rsidRPr="008A1691">
        <w:rPr>
          <w:i/>
          <w:spacing w:val="-2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работать</w:t>
      </w:r>
      <w:r w:rsidRPr="008A1691">
        <w:rPr>
          <w:i/>
          <w:spacing w:val="-6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с</w:t>
      </w:r>
      <w:r w:rsidRPr="008A1691">
        <w:rPr>
          <w:i/>
          <w:spacing w:val="-3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информацией).</w:t>
      </w:r>
    </w:p>
    <w:p w:rsidR="008A1691" w:rsidRPr="008A1691" w:rsidRDefault="008A1691" w:rsidP="008A1691">
      <w:pPr>
        <w:pStyle w:val="1"/>
        <w:spacing w:before="2"/>
        <w:ind w:left="803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lastRenderedPageBreak/>
        <w:t>Базовые</w:t>
      </w:r>
      <w:r w:rsidRPr="008A1691">
        <w:rPr>
          <w:b w:val="0"/>
          <w:spacing w:val="-2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логические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действия: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1"/>
        <w:rPr>
          <w:sz w:val="20"/>
          <w:szCs w:val="20"/>
        </w:rPr>
      </w:pPr>
      <w:r w:rsidRPr="008A1691">
        <w:rPr>
          <w:sz w:val="20"/>
          <w:szCs w:val="20"/>
        </w:rPr>
        <w:t>выявлять и характеризовать существенные признаки математических объектов, понятий,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отношений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между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понятиями;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определения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понятий;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устанавливать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существенный признак классификации, основания для обобщения и сравнения, критерии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проводимого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анализа;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30"/>
        <w:rPr>
          <w:sz w:val="20"/>
          <w:szCs w:val="20"/>
        </w:rPr>
      </w:pPr>
      <w:r w:rsidRPr="008A1691">
        <w:rPr>
          <w:sz w:val="20"/>
          <w:szCs w:val="20"/>
        </w:rPr>
        <w:t>воспринимать,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преобразовывать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суждения: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утвердительные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отрицательные,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единичные,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частные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общие;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условные;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9"/>
        <w:rPr>
          <w:sz w:val="20"/>
          <w:szCs w:val="20"/>
        </w:rPr>
      </w:pPr>
      <w:r w:rsidRPr="008A1691">
        <w:rPr>
          <w:sz w:val="20"/>
          <w:szCs w:val="20"/>
        </w:rPr>
        <w:t>выявлять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закономерности,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взаимосвязи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противоречия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фактах,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данных,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наблюдениях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утверждениях;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предлагать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критерии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выявления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закономерностей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противоречий;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1" w:line="237" w:lineRule="auto"/>
        <w:ind w:right="131"/>
        <w:rPr>
          <w:sz w:val="20"/>
          <w:szCs w:val="20"/>
        </w:rPr>
      </w:pPr>
      <w:r w:rsidRPr="008A1691">
        <w:rPr>
          <w:sz w:val="20"/>
          <w:szCs w:val="20"/>
        </w:rPr>
        <w:t>делать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выводы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использованием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законов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логики,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дедуктивных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индуктивных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умозаключений,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умозаключений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аналогии;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5"/>
        <w:ind w:right="123"/>
        <w:rPr>
          <w:sz w:val="20"/>
          <w:szCs w:val="20"/>
        </w:rPr>
      </w:pPr>
      <w:r w:rsidRPr="008A1691">
        <w:rPr>
          <w:sz w:val="20"/>
          <w:szCs w:val="20"/>
        </w:rPr>
        <w:t>разбирать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доказательства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утверждений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(прямые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противного),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проводить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самостоятельно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несложные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доказательства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фактов,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выстраивать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аргументацию,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приводить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примеры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контрпримеры</w:t>
      </w:r>
      <w:proofErr w:type="spellEnd"/>
      <w:r w:rsidRPr="008A1691">
        <w:rPr>
          <w:sz w:val="20"/>
          <w:szCs w:val="20"/>
        </w:rPr>
        <w:t>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обосновывать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собственные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рассуждения;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42" w:lineRule="auto"/>
        <w:ind w:right="133"/>
        <w:rPr>
          <w:sz w:val="20"/>
          <w:szCs w:val="20"/>
        </w:rPr>
      </w:pPr>
      <w:r w:rsidRPr="008A1691">
        <w:rPr>
          <w:sz w:val="20"/>
          <w:szCs w:val="20"/>
        </w:rPr>
        <w:t>выбирать способ решения учебной задачи (сравнивать несколько вариантов решения,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выбирать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наиболее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подходящий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учётом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самостоятельно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выделенных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критериев).</w:t>
      </w:r>
    </w:p>
    <w:p w:rsidR="008A1691" w:rsidRPr="008A1691" w:rsidRDefault="008A1691" w:rsidP="008A1691">
      <w:pPr>
        <w:pStyle w:val="1"/>
        <w:spacing w:before="0" w:line="275" w:lineRule="exact"/>
        <w:ind w:left="442"/>
        <w:jc w:val="both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Базовые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исследовательские</w:t>
      </w:r>
      <w:r w:rsidRPr="008A1691">
        <w:rPr>
          <w:b w:val="0"/>
          <w:spacing w:val="-5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действия: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32"/>
        <w:rPr>
          <w:sz w:val="20"/>
          <w:szCs w:val="20"/>
        </w:rPr>
      </w:pPr>
      <w:r w:rsidRPr="008A1691">
        <w:rPr>
          <w:sz w:val="20"/>
          <w:szCs w:val="20"/>
        </w:rPr>
        <w:t>использовать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вопросы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как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исследовательский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инструмент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познания;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вопросы,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фиксирующие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противоречие,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проблему,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самостоятельно</w:t>
      </w:r>
      <w:r w:rsidRPr="008A1691">
        <w:rPr>
          <w:spacing w:val="6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устанавливать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искомое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данное,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формировать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гипотезу,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аргументировать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свою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позицию,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мнение;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/>
        <w:ind w:right="130"/>
        <w:rPr>
          <w:sz w:val="20"/>
          <w:szCs w:val="20"/>
        </w:rPr>
      </w:pPr>
      <w:r w:rsidRPr="008A1691">
        <w:rPr>
          <w:sz w:val="20"/>
          <w:szCs w:val="20"/>
        </w:rPr>
        <w:t>проводить по самостоятельно составленному плану несложный эксперимент, небольшое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исследование 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установлению особенностей математического объекта, зависимостей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объектов между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собой;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3"/>
        <w:rPr>
          <w:sz w:val="20"/>
          <w:szCs w:val="20"/>
        </w:rPr>
      </w:pPr>
      <w:r w:rsidRPr="008A1691">
        <w:rPr>
          <w:sz w:val="20"/>
          <w:szCs w:val="20"/>
        </w:rPr>
        <w:t>самостоятельно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обобщения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выводы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результатам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проведённого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наблюдения,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исследования, оценивать достоверность полученных результатов,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выводов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обобщений;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1" w:line="237" w:lineRule="auto"/>
        <w:ind w:right="135"/>
        <w:rPr>
          <w:sz w:val="20"/>
          <w:szCs w:val="20"/>
        </w:rPr>
      </w:pPr>
      <w:r w:rsidRPr="008A1691">
        <w:rPr>
          <w:sz w:val="20"/>
          <w:szCs w:val="20"/>
        </w:rPr>
        <w:t>прогнозировать возможное развитие процесса, а также выдвигать предположения о его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развитии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новых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условиях.</w:t>
      </w:r>
    </w:p>
    <w:p w:rsidR="008A1691" w:rsidRPr="008A1691" w:rsidRDefault="008A1691" w:rsidP="008A1691">
      <w:pPr>
        <w:pStyle w:val="1"/>
        <w:ind w:left="442"/>
        <w:jc w:val="both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Работа с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информацией: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41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выявлять</w:t>
      </w:r>
      <w:r w:rsidRPr="008A1691">
        <w:rPr>
          <w:spacing w:val="29"/>
          <w:sz w:val="20"/>
          <w:szCs w:val="20"/>
        </w:rPr>
        <w:t xml:space="preserve"> </w:t>
      </w:r>
      <w:r w:rsidRPr="008A1691">
        <w:rPr>
          <w:sz w:val="20"/>
          <w:szCs w:val="20"/>
        </w:rPr>
        <w:t>недостаточность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29"/>
          <w:sz w:val="20"/>
          <w:szCs w:val="20"/>
        </w:rPr>
        <w:t xml:space="preserve"> </w:t>
      </w:r>
      <w:r w:rsidRPr="008A1691">
        <w:rPr>
          <w:sz w:val="20"/>
          <w:szCs w:val="20"/>
        </w:rPr>
        <w:t>избыточность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информации,</w:t>
      </w:r>
      <w:r w:rsidRPr="008A1691">
        <w:rPr>
          <w:spacing w:val="30"/>
          <w:sz w:val="20"/>
          <w:szCs w:val="20"/>
        </w:rPr>
        <w:t xml:space="preserve"> </w:t>
      </w:r>
      <w:r w:rsidRPr="008A1691">
        <w:rPr>
          <w:sz w:val="20"/>
          <w:szCs w:val="20"/>
        </w:rPr>
        <w:t>данных,</w:t>
      </w:r>
      <w:r w:rsidRPr="008A1691">
        <w:rPr>
          <w:spacing w:val="30"/>
          <w:sz w:val="20"/>
          <w:szCs w:val="20"/>
        </w:rPr>
        <w:t xml:space="preserve"> </w:t>
      </w:r>
      <w:r w:rsidRPr="008A1691">
        <w:rPr>
          <w:sz w:val="20"/>
          <w:szCs w:val="20"/>
        </w:rPr>
        <w:t>необходимых</w:t>
      </w:r>
      <w:r w:rsidRPr="008A1691">
        <w:rPr>
          <w:spacing w:val="23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  <w:tab w:val="left" w:pos="1967"/>
          <w:tab w:val="left" w:pos="3785"/>
          <w:tab w:val="left" w:pos="6001"/>
          <w:tab w:val="left" w:pos="6399"/>
          <w:tab w:val="left" w:pos="8524"/>
        </w:tabs>
        <w:spacing w:before="7" w:line="237" w:lineRule="auto"/>
        <w:ind w:right="128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выбирать,</w:t>
      </w:r>
      <w:r w:rsidRPr="008A1691">
        <w:rPr>
          <w:sz w:val="20"/>
          <w:szCs w:val="20"/>
        </w:rPr>
        <w:tab/>
        <w:t>анализировать,</w:t>
      </w:r>
      <w:r w:rsidRPr="008A1691">
        <w:rPr>
          <w:sz w:val="20"/>
          <w:szCs w:val="20"/>
        </w:rPr>
        <w:tab/>
        <w:t>систематизировать</w:t>
      </w:r>
      <w:r w:rsidRPr="008A1691">
        <w:rPr>
          <w:sz w:val="20"/>
          <w:szCs w:val="20"/>
        </w:rPr>
        <w:tab/>
        <w:t>и</w:t>
      </w:r>
      <w:r w:rsidRPr="008A1691">
        <w:rPr>
          <w:sz w:val="20"/>
          <w:szCs w:val="20"/>
        </w:rPr>
        <w:tab/>
        <w:t>интерпретировать</w:t>
      </w:r>
      <w:r w:rsidRPr="008A1691">
        <w:rPr>
          <w:sz w:val="20"/>
          <w:szCs w:val="20"/>
        </w:rPr>
        <w:tab/>
        <w:t>информацию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различных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видов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представления;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21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выбирать</w:t>
      </w:r>
      <w:r w:rsidRPr="008A1691">
        <w:rPr>
          <w:spacing w:val="56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</w:t>
      </w:r>
      <w:r w:rsidRPr="008A1691">
        <w:rPr>
          <w:spacing w:val="49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представления</w:t>
      </w:r>
      <w:r w:rsidRPr="008A1691">
        <w:rPr>
          <w:spacing w:val="59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информации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55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иллюстрировать</w:t>
      </w:r>
      <w:r w:rsidRPr="008A1691">
        <w:rPr>
          <w:spacing w:val="56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решаемые</w:t>
      </w:r>
      <w:r w:rsidRPr="008A1691">
        <w:rPr>
          <w:spacing w:val="58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схемами,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диаграммами,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графикой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комбинациями;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  <w:tab w:val="left" w:pos="5243"/>
          <w:tab w:val="left" w:pos="9493"/>
        </w:tabs>
        <w:spacing w:before="7" w:line="237" w:lineRule="auto"/>
        <w:ind w:right="131"/>
        <w:jc w:val="left"/>
        <w:rPr>
          <w:sz w:val="20"/>
          <w:szCs w:val="20"/>
        </w:rPr>
      </w:pPr>
      <w:r w:rsidRPr="008A1691">
        <w:rPr>
          <w:sz w:val="20"/>
          <w:szCs w:val="20"/>
        </w:rPr>
        <w:t xml:space="preserve">оценивать  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 xml:space="preserve">надёжность  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 xml:space="preserve">информации  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>
        <w:rPr>
          <w:sz w:val="20"/>
          <w:szCs w:val="20"/>
        </w:rPr>
        <w:t xml:space="preserve"> </w:t>
      </w:r>
      <w:r w:rsidRPr="008A1691">
        <w:rPr>
          <w:sz w:val="20"/>
          <w:szCs w:val="20"/>
        </w:rPr>
        <w:t xml:space="preserve">критериям, предложенным  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учителем</w:t>
      </w:r>
      <w:r>
        <w:rPr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сформулированным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самостоятельно.</w:t>
      </w:r>
    </w:p>
    <w:p w:rsidR="008A1691" w:rsidRPr="008A1691" w:rsidRDefault="008A1691" w:rsidP="008A1691">
      <w:pPr>
        <w:spacing w:before="5" w:line="237" w:lineRule="auto"/>
        <w:ind w:left="663" w:right="151" w:hanging="221"/>
        <w:rPr>
          <w:i/>
          <w:sz w:val="20"/>
          <w:szCs w:val="20"/>
        </w:rPr>
      </w:pPr>
      <w:r w:rsidRPr="008A1691">
        <w:rPr>
          <w:i/>
          <w:sz w:val="20"/>
          <w:szCs w:val="20"/>
        </w:rPr>
        <w:t xml:space="preserve">Универсальные коммуникативные действия обеспечивают </w:t>
      </w:r>
      <w:proofErr w:type="spellStart"/>
      <w:r w:rsidRPr="008A1691">
        <w:rPr>
          <w:i/>
          <w:sz w:val="20"/>
          <w:szCs w:val="20"/>
        </w:rPr>
        <w:t>сформированность</w:t>
      </w:r>
      <w:proofErr w:type="spellEnd"/>
      <w:r w:rsidRPr="008A1691">
        <w:rPr>
          <w:i/>
          <w:sz w:val="20"/>
          <w:szCs w:val="20"/>
        </w:rPr>
        <w:t xml:space="preserve"> социальных</w:t>
      </w:r>
      <w:r w:rsidRPr="008A1691">
        <w:rPr>
          <w:i/>
          <w:spacing w:val="-57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навыков</w:t>
      </w:r>
      <w:r w:rsidRPr="008A1691">
        <w:rPr>
          <w:i/>
          <w:spacing w:val="2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обучающихся.</w:t>
      </w:r>
    </w:p>
    <w:p w:rsidR="008A1691" w:rsidRPr="008A1691" w:rsidRDefault="008A1691" w:rsidP="008A1691">
      <w:pPr>
        <w:pStyle w:val="a3"/>
        <w:spacing w:before="4" w:line="276" w:lineRule="exact"/>
        <w:ind w:left="442" w:firstLine="0"/>
        <w:rPr>
          <w:sz w:val="20"/>
          <w:szCs w:val="20"/>
        </w:rPr>
      </w:pPr>
      <w:r w:rsidRPr="008A1691">
        <w:rPr>
          <w:w w:val="110"/>
          <w:sz w:val="20"/>
          <w:szCs w:val="20"/>
        </w:rPr>
        <w:t>Общение: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4" w:lineRule="exact"/>
        <w:ind w:hanging="222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воспринимать</w:t>
      </w:r>
      <w:r w:rsidRPr="008A1691">
        <w:rPr>
          <w:spacing w:val="46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03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105"/>
          <w:sz w:val="20"/>
          <w:szCs w:val="20"/>
        </w:rPr>
        <w:t xml:space="preserve"> </w:t>
      </w:r>
      <w:r w:rsidRPr="008A1691">
        <w:rPr>
          <w:sz w:val="20"/>
          <w:szCs w:val="20"/>
        </w:rPr>
        <w:t>суждения</w:t>
      </w:r>
      <w:r w:rsidRPr="008A1691">
        <w:rPr>
          <w:spacing w:val="108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05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соответствии</w:t>
      </w:r>
      <w:r w:rsidRPr="008A1691">
        <w:rPr>
          <w:spacing w:val="103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02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условиями</w:t>
      </w:r>
      <w:r w:rsidRPr="008A1691">
        <w:rPr>
          <w:spacing w:val="104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04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целями</w:t>
      </w:r>
    </w:p>
    <w:p w:rsidR="008A1691" w:rsidRPr="008A1691" w:rsidRDefault="008A1691" w:rsidP="008A1691">
      <w:pPr>
        <w:pStyle w:val="a3"/>
        <w:spacing w:before="77"/>
        <w:ind w:right="121" w:firstLine="0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общения; ясно, точно, грамотно выражать свою точку зрения в устных и письменных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текстах,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пояснения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ходу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комментировать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полученный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4"/>
        <w:ind w:right="123"/>
        <w:rPr>
          <w:sz w:val="20"/>
          <w:szCs w:val="20"/>
        </w:rPr>
      </w:pP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ходе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обсуждения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вопросы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существу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обсуждаемой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темы,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проблемы,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решаемой задачи, высказывать идеи, нацеленные на поиск решения; сопоставлять свои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суждения с суждениями других участников диалога, обнаруживать различие и сходство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позиций;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корректной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форме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формулировать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разногласия,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возражения;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30"/>
        <w:rPr>
          <w:sz w:val="20"/>
          <w:szCs w:val="20"/>
        </w:rPr>
      </w:pPr>
      <w:r w:rsidRPr="008A1691">
        <w:rPr>
          <w:sz w:val="20"/>
          <w:szCs w:val="20"/>
        </w:rPr>
        <w:t>представлять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эксперимента,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проекта;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самостоятельно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выбирать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формат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выступления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учётом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презентации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особенностей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аудитории.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1" w:line="293" w:lineRule="exact"/>
        <w:ind w:hanging="222"/>
        <w:rPr>
          <w:sz w:val="20"/>
          <w:szCs w:val="20"/>
        </w:rPr>
      </w:pPr>
      <w:r w:rsidRPr="008A1691">
        <w:rPr>
          <w:sz w:val="20"/>
          <w:szCs w:val="20"/>
        </w:rPr>
        <w:t>Сотрудничество: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31"/>
        <w:rPr>
          <w:sz w:val="20"/>
          <w:szCs w:val="20"/>
        </w:rPr>
      </w:pPr>
      <w:r w:rsidRPr="008A1691">
        <w:rPr>
          <w:sz w:val="20"/>
          <w:szCs w:val="20"/>
        </w:rPr>
        <w:t>понимать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преимущества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командной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индивидуальной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работы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учебных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принимать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совместной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планировать организацию совместной работы, распределять виды работ, договариваться,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обсуждать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процесс 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работы;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обобщать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мнения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нескольких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людей;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6"/>
        <w:rPr>
          <w:sz w:val="20"/>
          <w:szCs w:val="20"/>
        </w:rPr>
      </w:pPr>
      <w:r w:rsidRPr="008A1691">
        <w:rPr>
          <w:sz w:val="20"/>
          <w:szCs w:val="20"/>
        </w:rPr>
        <w:t>участвовать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групповых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формах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работы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(обсуждения,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обмен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мнениями,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мозговые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штурмы и др.); выполнять свою часть работы и координировать свои действия с другими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членами команды; оценивать качество своего вклада в общий продукт по критериям,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сформулированным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участниками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взаимодействия.</w:t>
      </w:r>
    </w:p>
    <w:p w:rsidR="008A1691" w:rsidRPr="008A1691" w:rsidRDefault="008A1691" w:rsidP="008A1691">
      <w:pPr>
        <w:spacing w:line="242" w:lineRule="auto"/>
        <w:ind w:left="663" w:right="1121" w:hanging="221"/>
        <w:rPr>
          <w:i/>
          <w:sz w:val="20"/>
          <w:szCs w:val="20"/>
        </w:rPr>
      </w:pPr>
      <w:r w:rsidRPr="008A1691">
        <w:rPr>
          <w:i/>
          <w:sz w:val="20"/>
          <w:szCs w:val="20"/>
        </w:rPr>
        <w:t>Универсальные регулятивные действия обеспечивают формирование смысловых</w:t>
      </w:r>
      <w:r w:rsidRPr="008A1691">
        <w:rPr>
          <w:i/>
          <w:spacing w:val="-57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установок</w:t>
      </w:r>
      <w:r w:rsidRPr="008A1691">
        <w:rPr>
          <w:i/>
          <w:spacing w:val="-1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и</w:t>
      </w:r>
      <w:r w:rsidRPr="008A1691">
        <w:rPr>
          <w:i/>
          <w:spacing w:val="2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жизненных</w:t>
      </w:r>
      <w:r w:rsidRPr="008A1691">
        <w:rPr>
          <w:i/>
          <w:spacing w:val="-4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навыков</w:t>
      </w:r>
      <w:r w:rsidRPr="008A1691">
        <w:rPr>
          <w:i/>
          <w:spacing w:val="-2"/>
          <w:sz w:val="20"/>
          <w:szCs w:val="20"/>
        </w:rPr>
        <w:t xml:space="preserve"> </w:t>
      </w:r>
      <w:r w:rsidRPr="008A1691">
        <w:rPr>
          <w:i/>
          <w:sz w:val="20"/>
          <w:szCs w:val="20"/>
        </w:rPr>
        <w:t>личности.</w:t>
      </w:r>
    </w:p>
    <w:p w:rsidR="008A1691" w:rsidRPr="008A1691" w:rsidRDefault="008A1691" w:rsidP="008A1691">
      <w:pPr>
        <w:pStyle w:val="a3"/>
        <w:spacing w:line="271" w:lineRule="exact"/>
        <w:ind w:left="442" w:firstLine="0"/>
        <w:rPr>
          <w:sz w:val="20"/>
          <w:szCs w:val="20"/>
        </w:rPr>
      </w:pPr>
      <w:r w:rsidRPr="008A1691">
        <w:rPr>
          <w:sz w:val="20"/>
          <w:szCs w:val="20"/>
        </w:rPr>
        <w:t>Самоорганизация: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26"/>
        <w:rPr>
          <w:sz w:val="20"/>
          <w:szCs w:val="20"/>
        </w:rPr>
      </w:pPr>
      <w:r w:rsidRPr="008A1691">
        <w:rPr>
          <w:sz w:val="20"/>
          <w:szCs w:val="20"/>
        </w:rPr>
        <w:t>самостоятельно составлять план, алгоритм решения задачи (или его часть), выбирать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учётом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имеющихся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ресурсов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собственных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возможностей,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аргументировать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корректировать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варианты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решений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учётом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новой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информации.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5" w:line="293" w:lineRule="exact"/>
        <w:ind w:hanging="222"/>
        <w:rPr>
          <w:sz w:val="20"/>
          <w:szCs w:val="20"/>
        </w:rPr>
      </w:pPr>
      <w:r w:rsidRPr="008A1691">
        <w:rPr>
          <w:sz w:val="20"/>
          <w:szCs w:val="20"/>
        </w:rPr>
        <w:t>Самоконтроль: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23"/>
        <w:rPr>
          <w:sz w:val="20"/>
          <w:szCs w:val="20"/>
        </w:rPr>
      </w:pPr>
      <w:r w:rsidRPr="008A1691">
        <w:rPr>
          <w:sz w:val="20"/>
          <w:szCs w:val="20"/>
        </w:rPr>
        <w:t>владеть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способами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самопроверки,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самоконтроля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процесса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математической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32"/>
        <w:rPr>
          <w:sz w:val="20"/>
          <w:szCs w:val="20"/>
        </w:rPr>
      </w:pPr>
      <w:r w:rsidRPr="008A1691">
        <w:rPr>
          <w:sz w:val="20"/>
          <w:szCs w:val="20"/>
        </w:rPr>
        <w:lastRenderedPageBreak/>
        <w:t>предвидеть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трудности,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которые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могут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возникнуть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вносить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коррективы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основе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новых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обстоятельств,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найденных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ошибок,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выявленных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трудностей;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7"/>
        <w:rPr>
          <w:sz w:val="20"/>
          <w:szCs w:val="20"/>
        </w:rPr>
      </w:pPr>
      <w:r w:rsidRPr="008A1691">
        <w:rPr>
          <w:sz w:val="20"/>
          <w:szCs w:val="20"/>
        </w:rPr>
        <w:t>оценивать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соответствие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деятельности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поставленной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условиям,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объяснять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причины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достижения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 w:rsidRPr="008A1691">
        <w:rPr>
          <w:spacing w:val="1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недостижения</w:t>
      </w:r>
      <w:proofErr w:type="spellEnd"/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находить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ошибку,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давать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оценку</w:t>
      </w:r>
      <w:r w:rsidRPr="008A1691">
        <w:rPr>
          <w:spacing w:val="-9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приобретённому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опыту.</w:t>
      </w:r>
    </w:p>
    <w:p w:rsidR="008A1691" w:rsidRPr="008A1691" w:rsidRDefault="008A1691" w:rsidP="008A1691">
      <w:pPr>
        <w:pStyle w:val="a3"/>
        <w:spacing w:before="10"/>
        <w:ind w:left="0" w:firstLine="0"/>
        <w:rPr>
          <w:sz w:val="20"/>
          <w:szCs w:val="20"/>
        </w:rPr>
      </w:pPr>
    </w:p>
    <w:p w:rsidR="008A1691" w:rsidRDefault="008A1691" w:rsidP="008A1691">
      <w:pPr>
        <w:pStyle w:val="a3"/>
        <w:spacing w:line="242" w:lineRule="auto"/>
        <w:ind w:left="519" w:right="6211" w:firstLine="0"/>
        <w:rPr>
          <w:spacing w:val="-57"/>
          <w:sz w:val="20"/>
          <w:szCs w:val="20"/>
        </w:rPr>
      </w:pPr>
      <w:r w:rsidRPr="008A1691">
        <w:rPr>
          <w:sz w:val="20"/>
          <w:szCs w:val="20"/>
        </w:rPr>
        <w:t>ПРЕДМЕТНЫЕ РЕЗУЛЬТАТЫ</w:t>
      </w:r>
      <w:r w:rsidRPr="008A1691">
        <w:rPr>
          <w:spacing w:val="-57"/>
          <w:sz w:val="20"/>
          <w:szCs w:val="20"/>
        </w:rPr>
        <w:t xml:space="preserve"> </w:t>
      </w:r>
    </w:p>
    <w:p w:rsidR="008A1691" w:rsidRPr="008A1691" w:rsidRDefault="008A1691" w:rsidP="008A1691">
      <w:pPr>
        <w:pStyle w:val="a3"/>
        <w:spacing w:line="242" w:lineRule="auto"/>
        <w:ind w:left="519" w:right="6211" w:firstLine="0"/>
        <w:rPr>
          <w:sz w:val="20"/>
          <w:szCs w:val="20"/>
        </w:rPr>
      </w:pPr>
      <w:r w:rsidRPr="008A1691">
        <w:rPr>
          <w:sz w:val="20"/>
          <w:szCs w:val="20"/>
        </w:rPr>
        <w:t>7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КЛАСС</w:t>
      </w:r>
    </w:p>
    <w:p w:rsidR="008A1691" w:rsidRPr="008A1691" w:rsidRDefault="008A1691" w:rsidP="008A1691">
      <w:pPr>
        <w:pStyle w:val="1"/>
        <w:spacing w:before="0" w:line="275" w:lineRule="exact"/>
        <w:jc w:val="both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Числа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 вычисления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21"/>
        <w:rPr>
          <w:sz w:val="20"/>
          <w:szCs w:val="20"/>
        </w:rPr>
      </w:pPr>
      <w:r w:rsidRPr="008A1691">
        <w:rPr>
          <w:sz w:val="20"/>
          <w:szCs w:val="20"/>
        </w:rPr>
        <w:t>Выполнять,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сочетая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устные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письменные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приёмы,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арифметические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рациональными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числами.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8"/>
        <w:rPr>
          <w:sz w:val="20"/>
          <w:szCs w:val="20"/>
        </w:rPr>
      </w:pPr>
      <w:r w:rsidRPr="008A1691">
        <w:rPr>
          <w:sz w:val="20"/>
          <w:szCs w:val="20"/>
        </w:rPr>
        <w:t>Находить значения числовых выражений; применять разнообразные способы и приёмы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вычисления значений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дробных выражений, содержащих обыкновенные и десятичные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дроби.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9"/>
        <w:rPr>
          <w:sz w:val="20"/>
          <w:szCs w:val="20"/>
        </w:rPr>
      </w:pPr>
      <w:proofErr w:type="gramStart"/>
      <w:r w:rsidRPr="008A1691">
        <w:rPr>
          <w:sz w:val="20"/>
          <w:szCs w:val="20"/>
        </w:rPr>
        <w:t>Переходить от одной формы записи чисел к другой (преобразовывать десятичную дробь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 обыкновенную, обыкновенную в десятичную, в частности в бесконечную десятичную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дробь).</w:t>
      </w:r>
      <w:proofErr w:type="gramEnd"/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8A1691">
        <w:rPr>
          <w:sz w:val="20"/>
          <w:szCs w:val="20"/>
        </w:rPr>
        <w:t>Сравнивать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упорядочивать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рациональные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8A1691">
        <w:rPr>
          <w:sz w:val="20"/>
          <w:szCs w:val="20"/>
        </w:rPr>
        <w:t>Округлять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1" w:line="237" w:lineRule="auto"/>
        <w:ind w:right="119"/>
        <w:rPr>
          <w:sz w:val="20"/>
          <w:szCs w:val="20"/>
        </w:rPr>
      </w:pPr>
      <w:r w:rsidRPr="008A1691">
        <w:rPr>
          <w:sz w:val="20"/>
          <w:szCs w:val="20"/>
        </w:rPr>
        <w:t>Выполнять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прикидку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оценку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вычислений,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оценку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79" w:line="293" w:lineRule="exact"/>
        <w:ind w:hanging="222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Выполнять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действия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со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степенями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натуральными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показателями.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Применять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признаки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делимости,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разложение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на</w:t>
      </w:r>
      <w:r w:rsidRPr="008A1691">
        <w:rPr>
          <w:spacing w:val="-7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множители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натуральных</w:t>
      </w:r>
      <w:r w:rsidRPr="008A1691">
        <w:rPr>
          <w:spacing w:val="-7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чисел.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  <w:tab w:val="left" w:pos="1665"/>
          <w:tab w:val="left" w:pos="4764"/>
          <w:tab w:val="left" w:pos="5756"/>
          <w:tab w:val="left" w:pos="7071"/>
          <w:tab w:val="left" w:pos="7425"/>
          <w:tab w:val="left" w:pos="8965"/>
        </w:tabs>
        <w:spacing w:before="1"/>
        <w:ind w:right="125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Решать</w:t>
      </w:r>
      <w:r w:rsidRPr="008A1691">
        <w:rPr>
          <w:sz w:val="20"/>
          <w:szCs w:val="20"/>
        </w:rPr>
        <w:tab/>
      </w:r>
      <w:proofErr w:type="spellStart"/>
      <w:r w:rsidRPr="008A1691">
        <w:rPr>
          <w:sz w:val="20"/>
          <w:szCs w:val="20"/>
        </w:rPr>
        <w:t>практико­ориентированные</w:t>
      </w:r>
      <w:proofErr w:type="spellEnd"/>
      <w:r w:rsidRPr="008A1691">
        <w:rPr>
          <w:sz w:val="20"/>
          <w:szCs w:val="20"/>
        </w:rPr>
        <w:tab/>
        <w:t>задачи,</w:t>
      </w:r>
      <w:r w:rsidRPr="008A1691">
        <w:rPr>
          <w:sz w:val="20"/>
          <w:szCs w:val="20"/>
        </w:rPr>
        <w:tab/>
        <w:t>связанные</w:t>
      </w:r>
      <w:r w:rsidRPr="008A1691">
        <w:rPr>
          <w:sz w:val="20"/>
          <w:szCs w:val="20"/>
        </w:rPr>
        <w:tab/>
        <w:t>с</w:t>
      </w:r>
      <w:r w:rsidRPr="008A1691">
        <w:rPr>
          <w:sz w:val="20"/>
          <w:szCs w:val="20"/>
        </w:rPr>
        <w:tab/>
        <w:t>отношением</w:t>
      </w:r>
      <w:r w:rsidRPr="008A1691">
        <w:rPr>
          <w:sz w:val="20"/>
          <w:szCs w:val="20"/>
        </w:rPr>
        <w:tab/>
        <w:t>величин,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пропорциональностью</w:t>
      </w:r>
      <w:r w:rsidRPr="008A1691">
        <w:rPr>
          <w:spacing w:val="37"/>
          <w:sz w:val="20"/>
          <w:szCs w:val="20"/>
        </w:rPr>
        <w:t xml:space="preserve"> </w:t>
      </w:r>
      <w:r w:rsidRPr="008A1691">
        <w:rPr>
          <w:sz w:val="20"/>
          <w:szCs w:val="20"/>
        </w:rPr>
        <w:t>величин,</w:t>
      </w:r>
      <w:r w:rsidRPr="008A1691">
        <w:rPr>
          <w:spacing w:val="36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процентами;</w:t>
      </w:r>
      <w:r w:rsidRPr="008A1691">
        <w:rPr>
          <w:spacing w:val="34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интерпретировать</w:t>
      </w:r>
      <w:r w:rsidRPr="008A1691">
        <w:rPr>
          <w:spacing w:val="39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результаты</w:t>
      </w:r>
      <w:r w:rsidRPr="008A1691">
        <w:rPr>
          <w:spacing w:val="40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 с учётом ограничений, связанных со свойствами рассматриваемых объектов.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Алгебраические выражения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5" w:line="237" w:lineRule="auto"/>
        <w:ind w:right="129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Использовать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алгебраическую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терминологию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символику,</w:t>
      </w:r>
      <w:r w:rsidRPr="008A1691">
        <w:rPr>
          <w:spacing w:val="7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применять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её</w:t>
      </w:r>
      <w:r w:rsidRPr="008A1691">
        <w:rPr>
          <w:spacing w:val="4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процессе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освоения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учебного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материала.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Находить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значения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буквенных</w:t>
      </w:r>
      <w:r w:rsidRPr="008A1691">
        <w:rPr>
          <w:spacing w:val="-7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заданных</w:t>
      </w:r>
      <w:r w:rsidRPr="008A1691">
        <w:rPr>
          <w:spacing w:val="-7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значениях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переменных.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31"/>
        <w:rPr>
          <w:sz w:val="20"/>
          <w:szCs w:val="20"/>
        </w:rPr>
      </w:pPr>
      <w:r w:rsidRPr="008A1691">
        <w:rPr>
          <w:sz w:val="20"/>
          <w:szCs w:val="20"/>
        </w:rPr>
        <w:t>Выполнять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преобразования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многочлен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приведением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подобных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слагаемых,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раскрытием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скобок.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8" w:line="237" w:lineRule="auto"/>
        <w:ind w:right="119"/>
        <w:rPr>
          <w:sz w:val="20"/>
          <w:szCs w:val="20"/>
        </w:rPr>
      </w:pPr>
      <w:r w:rsidRPr="008A1691">
        <w:rPr>
          <w:sz w:val="20"/>
          <w:szCs w:val="20"/>
        </w:rPr>
        <w:t>Выполнять умножение одночлена на многочлен и многочлена на многочлен, применять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формулы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суммы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разности.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31"/>
        <w:rPr>
          <w:sz w:val="20"/>
          <w:szCs w:val="20"/>
        </w:rPr>
      </w:pPr>
      <w:r w:rsidRPr="008A1691">
        <w:rPr>
          <w:sz w:val="20"/>
          <w:szCs w:val="20"/>
        </w:rPr>
        <w:t>Осуществлять разложение многочленов на множители с помощью вынесения за скобки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общего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множителя,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группировки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слагаемых,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сокращённого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умножения.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1"/>
        <w:rPr>
          <w:sz w:val="20"/>
          <w:szCs w:val="20"/>
        </w:rPr>
      </w:pPr>
      <w:r w:rsidRPr="008A1691">
        <w:rPr>
          <w:sz w:val="20"/>
          <w:szCs w:val="20"/>
        </w:rPr>
        <w:t>Применять преобразования многочленов для решения различных задач из математики,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смежных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предметов,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реальной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практики.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30"/>
        <w:rPr>
          <w:sz w:val="20"/>
          <w:szCs w:val="20"/>
        </w:rPr>
      </w:pPr>
      <w:r w:rsidRPr="008A1691">
        <w:rPr>
          <w:sz w:val="20"/>
          <w:szCs w:val="20"/>
        </w:rPr>
        <w:t>Использовать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свойства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степеней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натуральными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показателями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преобразования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выражений.</w:t>
      </w:r>
    </w:p>
    <w:p w:rsidR="008A1691" w:rsidRPr="008A1691" w:rsidRDefault="008A1691" w:rsidP="008A1691">
      <w:pPr>
        <w:pStyle w:val="1"/>
        <w:spacing w:before="8"/>
        <w:jc w:val="both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Уравнения</w:t>
      </w:r>
      <w:r w:rsidRPr="008A1691">
        <w:rPr>
          <w:b w:val="0"/>
          <w:spacing w:val="-5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неравенства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15"/>
        <w:rPr>
          <w:sz w:val="20"/>
          <w:szCs w:val="20"/>
        </w:rPr>
      </w:pPr>
      <w:r w:rsidRPr="008A1691">
        <w:rPr>
          <w:sz w:val="20"/>
          <w:szCs w:val="20"/>
        </w:rPr>
        <w:t>Решать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одной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переменной,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применяя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правила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перехода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исходного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</w:t>
      </w:r>
      <w:r w:rsidRPr="008A1691">
        <w:rPr>
          <w:spacing w:val="1"/>
          <w:sz w:val="20"/>
          <w:szCs w:val="20"/>
        </w:rPr>
        <w:t xml:space="preserve"> </w:t>
      </w:r>
      <w:proofErr w:type="gramStart"/>
      <w:r w:rsidRPr="008A1691">
        <w:rPr>
          <w:sz w:val="20"/>
          <w:szCs w:val="20"/>
        </w:rPr>
        <w:t>к</w:t>
      </w:r>
      <w:proofErr w:type="gramEnd"/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равносильному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ему.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Проверять,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является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корнем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8A1691">
        <w:rPr>
          <w:sz w:val="20"/>
          <w:szCs w:val="20"/>
        </w:rPr>
        <w:t>Применять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графические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методы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решении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линейных</w:t>
      </w:r>
      <w:r w:rsidRPr="008A1691">
        <w:rPr>
          <w:spacing w:val="-7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их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40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Подбирать</w:t>
      </w:r>
      <w:r w:rsidRPr="008A1691">
        <w:rPr>
          <w:spacing w:val="49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примеры</w:t>
      </w:r>
      <w:r w:rsidRPr="008A1691">
        <w:rPr>
          <w:spacing w:val="45"/>
          <w:sz w:val="20"/>
          <w:szCs w:val="20"/>
        </w:rPr>
        <w:t xml:space="preserve"> </w:t>
      </w:r>
      <w:r w:rsidRPr="008A1691">
        <w:rPr>
          <w:sz w:val="20"/>
          <w:szCs w:val="20"/>
        </w:rPr>
        <w:t>пар</w:t>
      </w:r>
      <w:r w:rsidRPr="008A1691">
        <w:rPr>
          <w:spacing w:val="47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чисел,</w:t>
      </w:r>
      <w:r w:rsidRPr="008A1691">
        <w:rPr>
          <w:spacing w:val="50"/>
          <w:sz w:val="20"/>
          <w:szCs w:val="20"/>
        </w:rPr>
        <w:t xml:space="preserve"> </w:t>
      </w:r>
      <w:r w:rsidRPr="008A1691">
        <w:rPr>
          <w:sz w:val="20"/>
          <w:szCs w:val="20"/>
        </w:rPr>
        <w:t>являющихся</w:t>
      </w:r>
      <w:r w:rsidRPr="008A1691">
        <w:rPr>
          <w:spacing w:val="43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решением</w:t>
      </w:r>
      <w:r w:rsidRPr="008A1691">
        <w:rPr>
          <w:spacing w:val="50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линейного</w:t>
      </w:r>
      <w:r w:rsidRPr="008A1691">
        <w:rPr>
          <w:spacing w:val="5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</w:t>
      </w:r>
      <w:r w:rsidRPr="008A1691">
        <w:rPr>
          <w:spacing w:val="48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47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двумя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переменными.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6" w:line="237" w:lineRule="auto"/>
        <w:ind w:right="127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Строить</w:t>
      </w:r>
      <w:r w:rsidRPr="008A1691">
        <w:rPr>
          <w:spacing w:val="9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координатной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>плоскости</w:t>
      </w:r>
      <w:r w:rsidRPr="008A1691">
        <w:rPr>
          <w:spacing w:val="14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</w:t>
      </w:r>
      <w:r w:rsidRPr="008A1691">
        <w:rPr>
          <w:spacing w:val="1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линейного</w:t>
      </w:r>
      <w:r w:rsidRPr="008A1691">
        <w:rPr>
          <w:spacing w:val="17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</w:t>
      </w:r>
      <w:r w:rsidRPr="008A1691">
        <w:rPr>
          <w:spacing w:val="12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1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двумя</w:t>
      </w:r>
      <w:r w:rsidRPr="008A1691">
        <w:rPr>
          <w:spacing w:val="12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переменными;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пользуясь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графиком,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приводить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примеры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2" w:line="237" w:lineRule="auto"/>
        <w:ind w:right="135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Решать</w:t>
      </w:r>
      <w:r w:rsidRPr="008A1691">
        <w:rPr>
          <w:spacing w:val="54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55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двух</w:t>
      </w:r>
      <w:r w:rsidRPr="008A1691">
        <w:rPr>
          <w:spacing w:val="48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линейных</w:t>
      </w:r>
      <w:r w:rsidRPr="008A1691">
        <w:rPr>
          <w:spacing w:val="48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54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52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двумя</w:t>
      </w:r>
      <w:r w:rsidRPr="008A1691">
        <w:rPr>
          <w:spacing w:val="53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переменными,</w:t>
      </w:r>
      <w:r w:rsidRPr="008A1691">
        <w:rPr>
          <w:spacing w:val="50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50"/>
          <w:sz w:val="20"/>
          <w:szCs w:val="20"/>
        </w:rPr>
        <w:t xml:space="preserve"> </w:t>
      </w:r>
      <w:r w:rsidRPr="008A1691">
        <w:rPr>
          <w:sz w:val="20"/>
          <w:szCs w:val="20"/>
        </w:rPr>
        <w:t>том</w:t>
      </w:r>
      <w:r w:rsidRPr="008A1691">
        <w:rPr>
          <w:spacing w:val="54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числе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графически.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5" w:line="242" w:lineRule="auto"/>
        <w:ind w:right="125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Составлять</w:t>
      </w:r>
      <w:r w:rsidRPr="008A1691">
        <w:rPr>
          <w:spacing w:val="10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0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решать</w:t>
      </w:r>
      <w:r w:rsidRPr="008A1691">
        <w:rPr>
          <w:spacing w:val="12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линейное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уравнение</w:t>
      </w:r>
      <w:r w:rsidRPr="008A1691">
        <w:rPr>
          <w:spacing w:val="14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 w:rsidRPr="008A1691">
        <w:rPr>
          <w:spacing w:val="6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систему</w:t>
      </w:r>
      <w:r w:rsidRPr="008A1691">
        <w:rPr>
          <w:spacing w:val="5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линейных</w:t>
      </w:r>
      <w:r w:rsidRPr="008A1691">
        <w:rPr>
          <w:spacing w:val="10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15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4"/>
          <w:sz w:val="20"/>
          <w:szCs w:val="20"/>
        </w:rPr>
        <w:t xml:space="preserve"> </w:t>
      </w:r>
      <w:r w:rsidRPr="008A1691">
        <w:rPr>
          <w:sz w:val="20"/>
          <w:szCs w:val="20"/>
        </w:rPr>
        <w:t>условию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задачи, интерпретировать в соответствии с контекстом задачи полученный результат.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графики.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Функции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33"/>
        <w:jc w:val="left"/>
        <w:rPr>
          <w:sz w:val="20"/>
          <w:szCs w:val="20"/>
        </w:rPr>
      </w:pPr>
      <w:proofErr w:type="gramStart"/>
      <w:r w:rsidRPr="008A1691">
        <w:rPr>
          <w:sz w:val="20"/>
          <w:szCs w:val="20"/>
        </w:rPr>
        <w:t>Изображать</w:t>
      </w:r>
      <w:r w:rsidRPr="008A1691">
        <w:rPr>
          <w:spacing w:val="32"/>
          <w:sz w:val="20"/>
          <w:szCs w:val="20"/>
        </w:rPr>
        <w:t xml:space="preserve"> </w:t>
      </w:r>
      <w:r w:rsidRPr="008A1691">
        <w:rPr>
          <w:sz w:val="20"/>
          <w:szCs w:val="20"/>
        </w:rPr>
        <w:t>на</w:t>
      </w:r>
      <w:r w:rsidRPr="008A1691">
        <w:rPr>
          <w:spacing w:val="35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координатной</w:t>
      </w:r>
      <w:r w:rsidRPr="008A1691">
        <w:rPr>
          <w:spacing w:val="3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прямой</w:t>
      </w:r>
      <w:r w:rsidRPr="008A1691">
        <w:rPr>
          <w:spacing w:val="32"/>
          <w:sz w:val="20"/>
          <w:szCs w:val="20"/>
        </w:rPr>
        <w:t xml:space="preserve"> </w:t>
      </w:r>
      <w:r w:rsidRPr="008A1691">
        <w:rPr>
          <w:sz w:val="20"/>
          <w:szCs w:val="20"/>
        </w:rPr>
        <w:t>точки,</w:t>
      </w:r>
      <w:r w:rsidRPr="008A1691">
        <w:rPr>
          <w:spacing w:val="33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соответствующие</w:t>
      </w:r>
      <w:r w:rsidRPr="008A1691">
        <w:rPr>
          <w:spacing w:val="35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заданным</w:t>
      </w:r>
      <w:r w:rsidRPr="008A1691">
        <w:rPr>
          <w:spacing w:val="37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координатам,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лучи, отрезки,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интервалы;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записывать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числовые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промежутки на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алгебраическом языке.</w:t>
      </w:r>
      <w:proofErr w:type="gramEnd"/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37" w:lineRule="auto"/>
        <w:ind w:right="136"/>
        <w:jc w:val="left"/>
        <w:rPr>
          <w:sz w:val="20"/>
          <w:szCs w:val="20"/>
        </w:rPr>
      </w:pPr>
      <w:r w:rsidRPr="008A1691">
        <w:rPr>
          <w:sz w:val="20"/>
          <w:szCs w:val="20"/>
        </w:rPr>
        <w:t>Отмечать</w:t>
      </w:r>
      <w:r w:rsidRPr="008A1691">
        <w:rPr>
          <w:spacing w:val="22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9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координатной</w:t>
      </w:r>
      <w:r w:rsidRPr="008A1691">
        <w:rPr>
          <w:spacing w:val="18"/>
          <w:sz w:val="20"/>
          <w:szCs w:val="20"/>
        </w:rPr>
        <w:t xml:space="preserve"> </w:t>
      </w:r>
      <w:r w:rsidRPr="008A1691">
        <w:rPr>
          <w:sz w:val="20"/>
          <w:szCs w:val="20"/>
        </w:rPr>
        <w:t>плоскости</w:t>
      </w:r>
      <w:r w:rsidRPr="008A1691">
        <w:rPr>
          <w:spacing w:val="19"/>
          <w:sz w:val="20"/>
          <w:szCs w:val="20"/>
        </w:rPr>
        <w:t xml:space="preserve"> </w:t>
      </w:r>
      <w:r w:rsidRPr="008A1691">
        <w:rPr>
          <w:sz w:val="20"/>
          <w:szCs w:val="20"/>
        </w:rPr>
        <w:t>точки</w:t>
      </w:r>
      <w:r w:rsidRPr="008A1691">
        <w:rPr>
          <w:spacing w:val="18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2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заданным</w:t>
      </w:r>
      <w:r w:rsidRPr="008A1691">
        <w:rPr>
          <w:spacing w:val="19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координатам;</w:t>
      </w:r>
      <w:r w:rsidRPr="008A1691">
        <w:rPr>
          <w:spacing w:val="17"/>
          <w:sz w:val="20"/>
          <w:szCs w:val="20"/>
        </w:rPr>
        <w:t xml:space="preserve"> </w:t>
      </w:r>
      <w:r w:rsidRPr="008A1691">
        <w:rPr>
          <w:sz w:val="20"/>
          <w:szCs w:val="20"/>
        </w:rPr>
        <w:t>строить</w:t>
      </w:r>
      <w:r w:rsidRPr="008A1691">
        <w:rPr>
          <w:spacing w:val="14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функций.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Строить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функции</w:t>
      </w:r>
      <w:r w:rsidRPr="008A1691">
        <w:rPr>
          <w:spacing w:val="7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y</w:t>
      </w:r>
      <w:proofErr w:type="spellEnd"/>
      <w:r w:rsidRPr="008A1691">
        <w:rPr>
          <w:spacing w:val="-4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=|</w:t>
      </w:r>
      <w:proofErr w:type="gramStart"/>
      <w:r w:rsidRPr="008A1691">
        <w:rPr>
          <w:sz w:val="20"/>
          <w:szCs w:val="20"/>
        </w:rPr>
        <w:t>х</w:t>
      </w:r>
      <w:proofErr w:type="gramEnd"/>
      <w:r w:rsidRPr="008A1691">
        <w:rPr>
          <w:sz w:val="20"/>
          <w:szCs w:val="20"/>
        </w:rPr>
        <w:t>|</w:t>
      </w:r>
      <w:proofErr w:type="spellEnd"/>
      <w:r w:rsidRPr="008A1691">
        <w:rPr>
          <w:sz w:val="20"/>
          <w:szCs w:val="20"/>
        </w:rPr>
        <w:t>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ind w:right="123"/>
        <w:rPr>
          <w:sz w:val="20"/>
          <w:szCs w:val="20"/>
        </w:rPr>
      </w:pPr>
      <w:proofErr w:type="gramStart"/>
      <w:r w:rsidRPr="008A1691">
        <w:rPr>
          <w:sz w:val="20"/>
          <w:szCs w:val="20"/>
        </w:rPr>
        <w:t>Описывать с помощью функций известные зависимости между величинами: скорость,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время,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расстояние;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цена,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количество,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стоимость;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производительность,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время,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объём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работы.</w:t>
      </w:r>
      <w:proofErr w:type="gramEnd"/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8A1691">
        <w:rPr>
          <w:sz w:val="20"/>
          <w:szCs w:val="20"/>
        </w:rPr>
        <w:t>Находить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значение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значению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её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аргумента.</w:t>
      </w:r>
    </w:p>
    <w:p w:rsidR="008A1691" w:rsidRPr="008A1691" w:rsidRDefault="008A1691" w:rsidP="008A1691">
      <w:pPr>
        <w:pStyle w:val="a5"/>
        <w:numPr>
          <w:ilvl w:val="0"/>
          <w:numId w:val="2"/>
        </w:numPr>
        <w:tabs>
          <w:tab w:val="left" w:pos="664"/>
        </w:tabs>
        <w:spacing w:before="1" w:line="237" w:lineRule="auto"/>
        <w:ind w:right="132"/>
        <w:rPr>
          <w:sz w:val="20"/>
          <w:szCs w:val="20"/>
        </w:rPr>
      </w:pPr>
      <w:r w:rsidRPr="008A1691">
        <w:rPr>
          <w:sz w:val="20"/>
          <w:szCs w:val="20"/>
        </w:rPr>
        <w:t>Понимать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графический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анализа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информации;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извлекать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интерпретировать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информацию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графиков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реальных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процессов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зависимостей.</w:t>
      </w:r>
    </w:p>
    <w:p w:rsidR="008A1691" w:rsidRPr="008A1691" w:rsidRDefault="008A1691" w:rsidP="008A1691">
      <w:pPr>
        <w:pStyle w:val="a3"/>
        <w:ind w:left="0" w:firstLine="0"/>
        <w:rPr>
          <w:sz w:val="20"/>
          <w:szCs w:val="20"/>
        </w:rPr>
      </w:pPr>
    </w:p>
    <w:p w:rsidR="008A1691" w:rsidRPr="008A1691" w:rsidRDefault="008A1691" w:rsidP="008A1691">
      <w:pPr>
        <w:pStyle w:val="a5"/>
        <w:numPr>
          <w:ilvl w:val="0"/>
          <w:numId w:val="3"/>
        </w:numPr>
        <w:tabs>
          <w:tab w:val="left" w:pos="702"/>
        </w:tabs>
        <w:spacing w:before="1"/>
        <w:rPr>
          <w:b/>
          <w:sz w:val="20"/>
          <w:szCs w:val="20"/>
        </w:rPr>
      </w:pPr>
      <w:r w:rsidRPr="008A1691">
        <w:rPr>
          <w:b/>
          <w:sz w:val="20"/>
          <w:szCs w:val="20"/>
        </w:rPr>
        <w:t xml:space="preserve"> КЛАСС</w:t>
      </w:r>
    </w:p>
    <w:p w:rsidR="008A1691" w:rsidRPr="008A1691" w:rsidRDefault="008A1691" w:rsidP="008A1691">
      <w:pPr>
        <w:pStyle w:val="1"/>
        <w:jc w:val="both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Числа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 вычисления</w:t>
      </w:r>
    </w:p>
    <w:p w:rsidR="008A1691" w:rsidRDefault="008A1691" w:rsidP="008A1691">
      <w:pPr>
        <w:pStyle w:val="a3"/>
        <w:ind w:right="129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Использовать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начальные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множестве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действительных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чисел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сравнения,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округления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вычислений;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изображать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действительные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точками</w:t>
      </w:r>
      <w:r w:rsidRPr="008A1691">
        <w:rPr>
          <w:spacing w:val="1"/>
          <w:sz w:val="20"/>
          <w:szCs w:val="20"/>
        </w:rPr>
        <w:t xml:space="preserve"> </w:t>
      </w:r>
      <w:proofErr w:type="gramStart"/>
      <w:r w:rsidRPr="008A1691">
        <w:rPr>
          <w:sz w:val="20"/>
          <w:szCs w:val="20"/>
        </w:rPr>
        <w:t>на</w:t>
      </w:r>
      <w:proofErr w:type="gramEnd"/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координатной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прямой.</w:t>
      </w:r>
    </w:p>
    <w:p w:rsidR="008A1691" w:rsidRPr="008A1691" w:rsidRDefault="008A1691" w:rsidP="008A1691">
      <w:pPr>
        <w:pStyle w:val="a3"/>
        <w:spacing w:before="79"/>
        <w:ind w:right="131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Применять понятие арифметического квадратного корня; находить квадратные корни,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используя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lastRenderedPageBreak/>
        <w:t>необходимости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калькулятор;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выполнять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преобразования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содержащих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корни,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используя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свойства корней.</w:t>
      </w:r>
    </w:p>
    <w:p w:rsidR="008A1691" w:rsidRPr="008A1691" w:rsidRDefault="008A1691" w:rsidP="008A1691">
      <w:pPr>
        <w:pStyle w:val="a3"/>
        <w:spacing w:line="242" w:lineRule="auto"/>
        <w:ind w:right="125" w:hanging="144"/>
        <w:jc w:val="both"/>
        <w:rPr>
          <w:sz w:val="20"/>
          <w:szCs w:val="20"/>
        </w:rPr>
      </w:pPr>
      <w:r w:rsidRPr="008A1691">
        <w:rPr>
          <w:spacing w:val="-1"/>
          <w:sz w:val="20"/>
          <w:szCs w:val="20"/>
        </w:rPr>
        <w:t xml:space="preserve"> Использовать записи больших </w:t>
      </w:r>
      <w:r w:rsidRPr="008A1691">
        <w:rPr>
          <w:sz w:val="20"/>
          <w:szCs w:val="20"/>
        </w:rPr>
        <w:t>и малых чисел с помощью десятичных дробей и степеней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 10.</w:t>
      </w:r>
    </w:p>
    <w:p w:rsidR="008A1691" w:rsidRPr="008A1691" w:rsidRDefault="008A1691" w:rsidP="008A1691">
      <w:pPr>
        <w:pStyle w:val="1"/>
        <w:spacing w:before="0" w:line="276" w:lineRule="exact"/>
        <w:jc w:val="both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Алгебраические</w:t>
      </w:r>
      <w:r w:rsidRPr="008A1691">
        <w:rPr>
          <w:b w:val="0"/>
          <w:spacing w:val="-5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выражения</w:t>
      </w:r>
    </w:p>
    <w:p w:rsidR="008A1691" w:rsidRPr="008A1691" w:rsidRDefault="008A1691" w:rsidP="008A1691">
      <w:pPr>
        <w:pStyle w:val="a3"/>
        <w:tabs>
          <w:tab w:val="left" w:pos="2001"/>
          <w:tab w:val="left" w:pos="3032"/>
          <w:tab w:val="left" w:pos="4044"/>
          <w:tab w:val="left" w:pos="4351"/>
          <w:tab w:val="left" w:pos="5224"/>
          <w:tab w:val="left" w:pos="6951"/>
          <w:tab w:val="left" w:pos="8251"/>
        </w:tabs>
        <w:spacing w:line="237" w:lineRule="auto"/>
        <w:ind w:right="129" w:hanging="144"/>
        <w:rPr>
          <w:sz w:val="20"/>
          <w:szCs w:val="20"/>
        </w:rPr>
      </w:pPr>
      <w:r w:rsidRPr="008A1691">
        <w:rPr>
          <w:sz w:val="20"/>
          <w:szCs w:val="20"/>
        </w:rPr>
        <w:t>Применять</w:t>
      </w:r>
      <w:r w:rsidRPr="008A1691">
        <w:rPr>
          <w:sz w:val="20"/>
          <w:szCs w:val="20"/>
        </w:rPr>
        <w:tab/>
        <w:t>понятие</w:t>
      </w:r>
      <w:r w:rsidRPr="008A1691">
        <w:rPr>
          <w:sz w:val="20"/>
          <w:szCs w:val="20"/>
        </w:rPr>
        <w:tab/>
        <w:t>степени</w:t>
      </w:r>
      <w:r w:rsidRPr="008A1691">
        <w:rPr>
          <w:sz w:val="20"/>
          <w:szCs w:val="20"/>
        </w:rPr>
        <w:tab/>
        <w:t>с</w:t>
      </w:r>
      <w:r w:rsidRPr="008A1691">
        <w:rPr>
          <w:sz w:val="20"/>
          <w:szCs w:val="20"/>
        </w:rPr>
        <w:tab/>
        <w:t>целым</w:t>
      </w:r>
      <w:r w:rsidRPr="008A1691">
        <w:rPr>
          <w:sz w:val="20"/>
          <w:szCs w:val="20"/>
        </w:rPr>
        <w:tab/>
        <w:t>показателем,</w:t>
      </w:r>
      <w:r w:rsidRPr="008A1691">
        <w:rPr>
          <w:sz w:val="20"/>
          <w:szCs w:val="20"/>
        </w:rPr>
        <w:tab/>
        <w:t>выполнять</w:t>
      </w:r>
      <w:r w:rsidRPr="008A1691">
        <w:rPr>
          <w:sz w:val="20"/>
          <w:szCs w:val="20"/>
        </w:rPr>
        <w:tab/>
      </w:r>
      <w:r w:rsidRPr="008A1691">
        <w:rPr>
          <w:spacing w:val="-1"/>
          <w:sz w:val="20"/>
          <w:szCs w:val="20"/>
        </w:rPr>
        <w:t>преобразования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содержащих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степени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целым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показателем.</w:t>
      </w:r>
    </w:p>
    <w:p w:rsidR="008A1691" w:rsidRPr="008A1691" w:rsidRDefault="008A1691" w:rsidP="008A1691">
      <w:pPr>
        <w:pStyle w:val="a3"/>
        <w:spacing w:before="6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Выполнять</w:t>
      </w:r>
      <w:r w:rsidRPr="008A1691">
        <w:rPr>
          <w:spacing w:val="21"/>
          <w:sz w:val="20"/>
          <w:szCs w:val="20"/>
        </w:rPr>
        <w:t xml:space="preserve"> </w:t>
      </w:r>
      <w:r w:rsidRPr="008A1691">
        <w:rPr>
          <w:sz w:val="20"/>
          <w:szCs w:val="20"/>
        </w:rPr>
        <w:t>тождественные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преобразования</w:t>
      </w:r>
      <w:r w:rsidRPr="008A1691">
        <w:rPr>
          <w:spacing w:val="2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рациональных</w:t>
      </w:r>
      <w:r w:rsidRPr="008A1691">
        <w:rPr>
          <w:spacing w:val="20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</w:t>
      </w:r>
      <w:r w:rsidRPr="008A1691">
        <w:rPr>
          <w:spacing w:val="27"/>
          <w:sz w:val="20"/>
          <w:szCs w:val="20"/>
        </w:rPr>
        <w:t xml:space="preserve"> </w:t>
      </w:r>
      <w:r w:rsidRPr="008A1691">
        <w:rPr>
          <w:sz w:val="20"/>
          <w:szCs w:val="20"/>
        </w:rPr>
        <w:t>на</w:t>
      </w:r>
      <w:r w:rsidRPr="008A1691">
        <w:rPr>
          <w:spacing w:val="15"/>
          <w:sz w:val="20"/>
          <w:szCs w:val="20"/>
        </w:rPr>
        <w:t xml:space="preserve"> </w:t>
      </w:r>
      <w:r w:rsidRPr="008A1691">
        <w:rPr>
          <w:sz w:val="20"/>
          <w:szCs w:val="20"/>
        </w:rPr>
        <w:t>основе</w:t>
      </w:r>
      <w:r w:rsidRPr="008A1691">
        <w:rPr>
          <w:spacing w:val="20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правил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над многочленами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алгебраическими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дробями.</w:t>
      </w:r>
    </w:p>
    <w:p w:rsidR="008A1691" w:rsidRPr="008A1691" w:rsidRDefault="008A1691" w:rsidP="008A1691">
      <w:pPr>
        <w:pStyle w:val="a3"/>
        <w:spacing w:line="293" w:lineRule="exact"/>
        <w:ind w:left="519" w:firstLine="0"/>
        <w:rPr>
          <w:sz w:val="20"/>
          <w:szCs w:val="20"/>
        </w:rPr>
      </w:pPr>
      <w:r w:rsidRPr="008A1691">
        <w:rPr>
          <w:sz w:val="20"/>
          <w:szCs w:val="20"/>
        </w:rPr>
        <w:t>Раскладывать квадратный трёхчлен на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множители.</w:t>
      </w:r>
    </w:p>
    <w:p w:rsidR="008A1691" w:rsidRPr="008A1691" w:rsidRDefault="008A1691" w:rsidP="008A1691">
      <w:pPr>
        <w:pStyle w:val="a3"/>
        <w:spacing w:before="2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Применять</w:t>
      </w:r>
      <w:r w:rsidRPr="008A1691">
        <w:rPr>
          <w:spacing w:val="5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преобразования</w:t>
      </w:r>
      <w:r w:rsidRPr="008A1691">
        <w:rPr>
          <w:spacing w:val="48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</w:t>
      </w:r>
      <w:r w:rsidRPr="008A1691">
        <w:rPr>
          <w:spacing w:val="53"/>
          <w:sz w:val="20"/>
          <w:szCs w:val="20"/>
        </w:rPr>
        <w:t xml:space="preserve"> </w:t>
      </w:r>
      <w:r w:rsidRPr="008A1691">
        <w:rPr>
          <w:sz w:val="20"/>
          <w:szCs w:val="20"/>
        </w:rPr>
        <w:t>для</w:t>
      </w:r>
      <w:r w:rsidRPr="008A1691">
        <w:rPr>
          <w:spacing w:val="5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</w:t>
      </w:r>
      <w:r w:rsidRPr="008A1691">
        <w:rPr>
          <w:spacing w:val="52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различных</w:t>
      </w:r>
      <w:r w:rsidRPr="008A1691">
        <w:rPr>
          <w:spacing w:val="48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</w:t>
      </w:r>
      <w:r w:rsidRPr="008A1691">
        <w:rPr>
          <w:spacing w:val="52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52"/>
          <w:sz w:val="20"/>
          <w:szCs w:val="20"/>
        </w:rPr>
        <w:t xml:space="preserve"> </w:t>
      </w:r>
      <w:r w:rsidRPr="008A1691">
        <w:rPr>
          <w:sz w:val="20"/>
          <w:szCs w:val="20"/>
        </w:rPr>
        <w:t>математики,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смежных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предметов,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реальной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практики.</w:t>
      </w:r>
    </w:p>
    <w:p w:rsidR="008A1691" w:rsidRPr="008A1691" w:rsidRDefault="008A1691" w:rsidP="008A1691">
      <w:pPr>
        <w:pStyle w:val="1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Уравнения</w:t>
      </w:r>
      <w:r w:rsidRPr="008A1691">
        <w:rPr>
          <w:b w:val="0"/>
          <w:spacing w:val="-5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</w:t>
      </w:r>
      <w:r w:rsidRPr="008A1691">
        <w:rPr>
          <w:b w:val="0"/>
          <w:spacing w:val="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неравенства</w:t>
      </w:r>
    </w:p>
    <w:p w:rsidR="008A1691" w:rsidRPr="008A1691" w:rsidRDefault="008A1691" w:rsidP="008A1691">
      <w:pPr>
        <w:pStyle w:val="a3"/>
        <w:spacing w:line="237" w:lineRule="auto"/>
        <w:ind w:right="134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Решать линейные, квадратные уравнения и рациональные уравнения, сводящиеся к ним,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двух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двумя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переменными.</w:t>
      </w:r>
    </w:p>
    <w:p w:rsidR="008A1691" w:rsidRPr="008A1691" w:rsidRDefault="008A1691" w:rsidP="008A1691">
      <w:pPr>
        <w:pStyle w:val="a3"/>
        <w:spacing w:before="7" w:line="237" w:lineRule="auto"/>
        <w:ind w:right="124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Проводить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простейшие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том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применением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графических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(устанавливать,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имеет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система уравнений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решения,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если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имеет, то</w:t>
      </w:r>
      <w:r w:rsidRPr="008A1691">
        <w:rPr>
          <w:spacing w:val="5"/>
          <w:sz w:val="20"/>
          <w:szCs w:val="20"/>
        </w:rPr>
        <w:t xml:space="preserve"> </w:t>
      </w:r>
      <w:r w:rsidRPr="008A1691">
        <w:rPr>
          <w:sz w:val="20"/>
          <w:szCs w:val="20"/>
        </w:rPr>
        <w:t>сколько,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пр.).</w:t>
      </w:r>
    </w:p>
    <w:p w:rsidR="008A1691" w:rsidRPr="008A1691" w:rsidRDefault="008A1691" w:rsidP="008A1691">
      <w:pPr>
        <w:pStyle w:val="a3"/>
        <w:spacing w:before="5"/>
        <w:ind w:right="128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Переходить от словесной формулировки задачи к её алгебраической модели с помощью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составления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интерпретировать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соответствии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контекстом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полученный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результат.</w:t>
      </w:r>
    </w:p>
    <w:p w:rsidR="008A1691" w:rsidRPr="008A1691" w:rsidRDefault="008A1691" w:rsidP="008A1691">
      <w:pPr>
        <w:pStyle w:val="a3"/>
        <w:ind w:right="129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Применять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свойства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</w:t>
      </w:r>
      <w:proofErr w:type="gramStart"/>
      <w:r w:rsidRPr="008A1691">
        <w:rPr>
          <w:sz w:val="20"/>
          <w:szCs w:val="20"/>
        </w:rPr>
        <w:t>ств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дл</w:t>
      </w:r>
      <w:proofErr w:type="gramEnd"/>
      <w:r w:rsidRPr="008A1691">
        <w:rPr>
          <w:sz w:val="20"/>
          <w:szCs w:val="20"/>
        </w:rPr>
        <w:t>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сравнения,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оценки;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неравенства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одной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переменной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графическую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иллюстрацию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множества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решений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неравенства,</w:t>
      </w:r>
      <w:r w:rsidRPr="008A1691">
        <w:rPr>
          <w:spacing w:val="4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неравенств.</w:t>
      </w:r>
    </w:p>
    <w:p w:rsidR="008A1691" w:rsidRPr="008A1691" w:rsidRDefault="008A1691" w:rsidP="008A1691">
      <w:pPr>
        <w:pStyle w:val="1"/>
        <w:spacing w:before="1" w:line="276" w:lineRule="exact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Функции</w:t>
      </w:r>
    </w:p>
    <w:p w:rsidR="008A1691" w:rsidRPr="008A1691" w:rsidRDefault="008A1691" w:rsidP="008A1691">
      <w:pPr>
        <w:pStyle w:val="a3"/>
        <w:spacing w:before="2" w:line="237" w:lineRule="auto"/>
        <w:ind w:right="129" w:hanging="144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Понимать и использовать функциональные понятия и язык (термины, символические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обозначения);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определять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аргумента;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определять</w:t>
      </w:r>
      <w:r w:rsidRPr="008A1691">
        <w:rPr>
          <w:spacing w:val="1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свойствафункции</w:t>
      </w:r>
      <w:proofErr w:type="spellEnd"/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6"/>
          <w:sz w:val="20"/>
          <w:szCs w:val="20"/>
        </w:rPr>
        <w:t xml:space="preserve"> </w:t>
      </w:r>
      <w:r w:rsidRPr="008A1691">
        <w:rPr>
          <w:sz w:val="20"/>
          <w:szCs w:val="20"/>
        </w:rPr>
        <w:t>её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графику.</w:t>
      </w:r>
    </w:p>
    <w:p w:rsidR="008A1691" w:rsidRPr="008A1691" w:rsidRDefault="00961C16" w:rsidP="008A1691">
      <w:pPr>
        <w:spacing w:line="353" w:lineRule="exact"/>
        <w:ind w:left="519"/>
        <w:rPr>
          <w:sz w:val="20"/>
          <w:szCs w:val="20"/>
        </w:rPr>
      </w:pPr>
      <w:r>
        <w:rPr>
          <w:sz w:val="20"/>
          <w:szCs w:val="20"/>
        </w:rPr>
        <w:pict>
          <v:rect id="_x0000_s1029" style="position:absolute;left:0;text-align:left;margin-left:355.55pt;margin-top:9.2pt;width:5.75pt;height:.7pt;z-index:-251652096;mso-position-horizontal-relative:page" fillcolor="black" stroked="f">
            <w10:wrap anchorx="page"/>
          </v:rect>
        </w:pict>
      </w:r>
      <w:r>
        <w:rPr>
          <w:sz w:val="20"/>
          <w:szCs w:val="20"/>
        </w:rPr>
        <w:pict>
          <v:rect id="_x0000_s1030" style="position:absolute;left:0;text-align:left;margin-left:486.4pt;margin-top:4.4pt;width:8.15pt;height:.7pt;z-index:-251651072;mso-position-horizontal-relative:page" fillcolor="black" stroked="f">
            <w10:wrap anchorx="page"/>
          </v:rect>
        </w:pict>
      </w: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55.55pt;margin-top:11.65pt;width:5.4pt;height:7.95pt;z-index:-251650048;mso-position-horizontal-relative:page" filled="f" stroked="f">
            <v:textbox inset="0,0,0,0">
              <w:txbxContent>
                <w:p w:rsidR="008A1691" w:rsidRDefault="008A1691" w:rsidP="008A1691">
                  <w:pPr>
                    <w:spacing w:line="159" w:lineRule="exact"/>
                    <w:rPr>
                      <w:rFonts w:ascii="Cambria Math" w:eastAsia="Cambria Math"/>
                      <w:sz w:val="16"/>
                    </w:rPr>
                  </w:pPr>
                  <w:r>
                    <w:rPr>
                      <w:rFonts w:ascii="Cambria Math" w:eastAsia="Cambria Math"/>
                      <w:w w:val="125"/>
                      <w:sz w:val="16"/>
                    </w:rPr>
                    <w:t>𝑥</w:t>
                  </w:r>
                </w:p>
              </w:txbxContent>
            </v:textbox>
            <w10:wrap anchorx="page"/>
          </v:shape>
        </w:pict>
      </w:r>
      <w:r w:rsidR="008A1691" w:rsidRPr="008A1691">
        <w:rPr>
          <w:rFonts w:eastAsia="Symbol"/>
          <w:spacing w:val="12"/>
          <w:sz w:val="20"/>
          <w:szCs w:val="20"/>
        </w:rPr>
        <w:t></w:t>
      </w:r>
      <w:r w:rsidR="008A1691" w:rsidRPr="008A1691">
        <w:rPr>
          <w:spacing w:val="-2"/>
          <w:sz w:val="20"/>
          <w:szCs w:val="20"/>
        </w:rPr>
        <w:t>С</w:t>
      </w:r>
      <w:r w:rsidR="008A1691" w:rsidRPr="008A1691">
        <w:rPr>
          <w:sz w:val="20"/>
          <w:szCs w:val="20"/>
        </w:rPr>
        <w:t>тр</w:t>
      </w:r>
      <w:r w:rsidR="008A1691" w:rsidRPr="008A1691">
        <w:rPr>
          <w:spacing w:val="5"/>
          <w:sz w:val="20"/>
          <w:szCs w:val="20"/>
        </w:rPr>
        <w:t>о</w:t>
      </w:r>
      <w:r w:rsidR="008A1691" w:rsidRPr="008A1691">
        <w:rPr>
          <w:sz w:val="20"/>
          <w:szCs w:val="20"/>
        </w:rPr>
        <w:t xml:space="preserve">ить </w:t>
      </w:r>
      <w:r w:rsidR="008A1691" w:rsidRPr="008A1691">
        <w:rPr>
          <w:spacing w:val="-13"/>
          <w:sz w:val="20"/>
          <w:szCs w:val="20"/>
        </w:rPr>
        <w:t xml:space="preserve"> </w:t>
      </w:r>
      <w:r w:rsidR="008A1691" w:rsidRPr="008A1691">
        <w:rPr>
          <w:spacing w:val="2"/>
          <w:sz w:val="20"/>
          <w:szCs w:val="20"/>
        </w:rPr>
        <w:t>г</w:t>
      </w:r>
      <w:r w:rsidR="008A1691" w:rsidRPr="008A1691">
        <w:rPr>
          <w:sz w:val="20"/>
          <w:szCs w:val="20"/>
        </w:rPr>
        <w:t>р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pacing w:val="-2"/>
          <w:sz w:val="20"/>
          <w:szCs w:val="20"/>
        </w:rPr>
        <w:t>ф</w:t>
      </w:r>
      <w:r w:rsidR="008A1691" w:rsidRPr="008A1691">
        <w:rPr>
          <w:sz w:val="20"/>
          <w:szCs w:val="20"/>
        </w:rPr>
        <w:t>и</w:t>
      </w:r>
      <w:r w:rsidR="008A1691" w:rsidRPr="008A1691">
        <w:rPr>
          <w:spacing w:val="-2"/>
          <w:sz w:val="20"/>
          <w:szCs w:val="20"/>
        </w:rPr>
        <w:t>к</w:t>
      </w:r>
      <w:r w:rsidR="008A1691" w:rsidRPr="008A1691">
        <w:rPr>
          <w:sz w:val="20"/>
          <w:szCs w:val="20"/>
        </w:rPr>
        <w:t xml:space="preserve">и </w:t>
      </w:r>
      <w:r w:rsidR="008A1691" w:rsidRPr="008A1691">
        <w:rPr>
          <w:spacing w:val="-5"/>
          <w:sz w:val="20"/>
          <w:szCs w:val="20"/>
        </w:rPr>
        <w:t xml:space="preserve"> </w:t>
      </w:r>
      <w:r w:rsidR="008A1691" w:rsidRPr="008A1691">
        <w:rPr>
          <w:spacing w:val="-3"/>
          <w:sz w:val="20"/>
          <w:szCs w:val="20"/>
        </w:rPr>
        <w:t>э</w:t>
      </w:r>
      <w:r w:rsidR="008A1691" w:rsidRPr="008A1691">
        <w:rPr>
          <w:sz w:val="20"/>
          <w:szCs w:val="20"/>
        </w:rPr>
        <w:t>л</w:t>
      </w:r>
      <w:r w:rsidR="008A1691" w:rsidRPr="008A1691">
        <w:rPr>
          <w:spacing w:val="-1"/>
          <w:sz w:val="20"/>
          <w:szCs w:val="20"/>
        </w:rPr>
        <w:t>е</w:t>
      </w:r>
      <w:r w:rsidR="008A1691" w:rsidRPr="008A1691">
        <w:rPr>
          <w:spacing w:val="1"/>
          <w:sz w:val="20"/>
          <w:szCs w:val="20"/>
        </w:rPr>
        <w:t>м</w:t>
      </w:r>
      <w:r w:rsidR="008A1691" w:rsidRPr="008A1691">
        <w:rPr>
          <w:spacing w:val="-1"/>
          <w:sz w:val="20"/>
          <w:szCs w:val="20"/>
        </w:rPr>
        <w:t>е</w:t>
      </w:r>
      <w:r w:rsidR="008A1691" w:rsidRPr="008A1691">
        <w:rPr>
          <w:sz w:val="20"/>
          <w:szCs w:val="20"/>
        </w:rPr>
        <w:t>нтарн</w:t>
      </w:r>
      <w:r w:rsidR="008A1691" w:rsidRPr="008A1691">
        <w:rPr>
          <w:spacing w:val="1"/>
          <w:sz w:val="20"/>
          <w:szCs w:val="20"/>
        </w:rPr>
        <w:t>ы</w:t>
      </w:r>
      <w:r w:rsidR="008A1691" w:rsidRPr="008A1691">
        <w:rPr>
          <w:sz w:val="20"/>
          <w:szCs w:val="20"/>
        </w:rPr>
        <w:t xml:space="preserve">х </w:t>
      </w:r>
      <w:r w:rsidR="008A1691" w:rsidRPr="008A1691">
        <w:rPr>
          <w:spacing w:val="-10"/>
          <w:sz w:val="20"/>
          <w:szCs w:val="20"/>
        </w:rPr>
        <w:t xml:space="preserve"> </w:t>
      </w:r>
      <w:r w:rsidR="008A1691" w:rsidRPr="008A1691">
        <w:rPr>
          <w:spacing w:val="-2"/>
          <w:sz w:val="20"/>
          <w:szCs w:val="20"/>
        </w:rPr>
        <w:t>ф</w:t>
      </w:r>
      <w:r w:rsidR="008A1691" w:rsidRPr="008A1691">
        <w:rPr>
          <w:spacing w:val="-10"/>
          <w:sz w:val="20"/>
          <w:szCs w:val="20"/>
        </w:rPr>
        <w:t>у</w:t>
      </w:r>
      <w:r w:rsidR="008A1691" w:rsidRPr="008A1691">
        <w:rPr>
          <w:sz w:val="20"/>
          <w:szCs w:val="20"/>
        </w:rPr>
        <w:t>н</w:t>
      </w:r>
      <w:r w:rsidR="008A1691" w:rsidRPr="008A1691">
        <w:rPr>
          <w:spacing w:val="-2"/>
          <w:sz w:val="20"/>
          <w:szCs w:val="20"/>
        </w:rPr>
        <w:t>к</w:t>
      </w:r>
      <w:r w:rsidR="008A1691" w:rsidRPr="008A1691">
        <w:rPr>
          <w:sz w:val="20"/>
          <w:szCs w:val="20"/>
        </w:rPr>
        <w:t xml:space="preserve">ций </w:t>
      </w:r>
      <w:r w:rsidR="008A1691" w:rsidRPr="008A1691">
        <w:rPr>
          <w:spacing w:val="-5"/>
          <w:sz w:val="20"/>
          <w:szCs w:val="20"/>
        </w:rPr>
        <w:t xml:space="preserve"> </w:t>
      </w:r>
      <w:r w:rsidR="008A1691" w:rsidRPr="008A1691">
        <w:rPr>
          <w:spacing w:val="1"/>
          <w:sz w:val="20"/>
          <w:szCs w:val="20"/>
        </w:rPr>
        <w:t>в</w:t>
      </w:r>
      <w:r w:rsidR="008A1691" w:rsidRPr="008A1691">
        <w:rPr>
          <w:sz w:val="20"/>
          <w:szCs w:val="20"/>
        </w:rPr>
        <w:t>и</w:t>
      </w:r>
      <w:r w:rsidR="008A1691" w:rsidRPr="008A1691">
        <w:rPr>
          <w:spacing w:val="-3"/>
          <w:sz w:val="20"/>
          <w:szCs w:val="20"/>
        </w:rPr>
        <w:t>д</w:t>
      </w:r>
      <w:r w:rsidR="008A1691" w:rsidRPr="008A1691">
        <w:rPr>
          <w:spacing w:val="10"/>
          <w:sz w:val="20"/>
          <w:szCs w:val="20"/>
        </w:rPr>
        <w:t>а</w:t>
      </w:r>
      <w:proofErr w:type="spellStart"/>
      <w:proofErr w:type="gramStart"/>
      <w:r w:rsidR="008A1691" w:rsidRPr="008A1691">
        <w:rPr>
          <w:i/>
          <w:spacing w:val="1"/>
          <w:w w:val="111"/>
          <w:position w:val="1"/>
          <w:sz w:val="20"/>
          <w:szCs w:val="20"/>
        </w:rPr>
        <w:t>y</w:t>
      </w:r>
      <w:proofErr w:type="gramEnd"/>
      <w:r w:rsidR="008A1691" w:rsidRPr="008A1691">
        <w:rPr>
          <w:i/>
          <w:spacing w:val="2"/>
          <w:w w:val="111"/>
          <w:position w:val="1"/>
          <w:sz w:val="20"/>
          <w:szCs w:val="20"/>
        </w:rPr>
        <w:t>=</w:t>
      </w:r>
      <w:proofErr w:type="spellEnd"/>
      <w:r w:rsidR="008A1691" w:rsidRPr="008A1691">
        <w:rPr>
          <w:rFonts w:eastAsia="Cambria Math"/>
          <w:spacing w:val="5"/>
          <w:w w:val="124"/>
          <w:position w:val="16"/>
          <w:sz w:val="20"/>
          <w:szCs w:val="20"/>
        </w:rPr>
        <w:t>𝑘</w:t>
      </w:r>
      <w:r w:rsidR="008A1691" w:rsidRPr="008A1691">
        <w:rPr>
          <w:sz w:val="20"/>
          <w:szCs w:val="20"/>
        </w:rPr>
        <w:t xml:space="preserve">, </w:t>
      </w:r>
      <w:r w:rsidR="008A1691" w:rsidRPr="008A1691">
        <w:rPr>
          <w:spacing w:val="2"/>
          <w:sz w:val="20"/>
          <w:szCs w:val="20"/>
        </w:rPr>
        <w:t xml:space="preserve"> </w:t>
      </w:r>
      <w:proofErr w:type="spellStart"/>
      <w:r w:rsidR="008A1691" w:rsidRPr="008A1691">
        <w:rPr>
          <w:i/>
          <w:spacing w:val="1"/>
          <w:w w:val="111"/>
          <w:position w:val="1"/>
          <w:sz w:val="20"/>
          <w:szCs w:val="20"/>
        </w:rPr>
        <w:t>y</w:t>
      </w:r>
      <w:r w:rsidR="008A1691" w:rsidRPr="008A1691">
        <w:rPr>
          <w:i/>
          <w:spacing w:val="2"/>
          <w:w w:val="111"/>
          <w:position w:val="1"/>
          <w:sz w:val="20"/>
          <w:szCs w:val="20"/>
        </w:rPr>
        <w:t>=</w:t>
      </w:r>
      <w:proofErr w:type="spellEnd"/>
      <w:r w:rsidR="008A1691" w:rsidRPr="008A1691">
        <w:rPr>
          <w:rFonts w:eastAsia="Cambria Math"/>
          <w:spacing w:val="9"/>
          <w:w w:val="114"/>
          <w:position w:val="3"/>
          <w:sz w:val="20"/>
          <w:szCs w:val="20"/>
        </w:rPr>
        <w:t>𝑥</w:t>
      </w:r>
      <w:r w:rsidR="008A1691" w:rsidRPr="008A1691">
        <w:rPr>
          <w:rFonts w:eastAsia="Cambria Math"/>
          <w:spacing w:val="14"/>
          <w:w w:val="118"/>
          <w:position w:val="11"/>
          <w:sz w:val="20"/>
          <w:szCs w:val="20"/>
        </w:rPr>
        <w:t>2</w:t>
      </w:r>
      <w:r w:rsidR="008A1691" w:rsidRPr="008A1691">
        <w:rPr>
          <w:i/>
          <w:spacing w:val="-4"/>
          <w:w w:val="111"/>
          <w:position w:val="1"/>
          <w:sz w:val="20"/>
          <w:szCs w:val="20"/>
        </w:rPr>
        <w:t>,</w:t>
      </w:r>
      <w:r w:rsidR="008A1691" w:rsidRPr="008A1691">
        <w:rPr>
          <w:i/>
          <w:spacing w:val="3"/>
          <w:w w:val="133"/>
          <w:sz w:val="20"/>
          <w:szCs w:val="20"/>
        </w:rPr>
        <w:t>y</w:t>
      </w:r>
      <w:r w:rsidR="008A1691" w:rsidRPr="008A1691">
        <w:rPr>
          <w:spacing w:val="2"/>
          <w:w w:val="122"/>
          <w:sz w:val="20"/>
          <w:szCs w:val="20"/>
        </w:rPr>
        <w:t>=</w:t>
      </w:r>
      <w:r w:rsidR="008A1691" w:rsidRPr="008A1691">
        <w:rPr>
          <w:i/>
          <w:spacing w:val="3"/>
          <w:w w:val="133"/>
          <w:sz w:val="20"/>
          <w:szCs w:val="20"/>
        </w:rPr>
        <w:t>x</w:t>
      </w:r>
      <w:r w:rsidR="008A1691" w:rsidRPr="008A1691">
        <w:rPr>
          <w:w w:val="115"/>
          <w:sz w:val="20"/>
          <w:szCs w:val="20"/>
          <w:vertAlign w:val="superscript"/>
        </w:rPr>
        <w:t>3</w:t>
      </w:r>
      <w:r w:rsidR="008A1691" w:rsidRPr="008A1691">
        <w:rPr>
          <w:spacing w:val="1"/>
          <w:w w:val="144"/>
          <w:sz w:val="20"/>
          <w:szCs w:val="20"/>
        </w:rPr>
        <w:t>,</w:t>
      </w:r>
      <w:r w:rsidR="008A1691" w:rsidRPr="008A1691">
        <w:rPr>
          <w:i/>
          <w:spacing w:val="3"/>
          <w:w w:val="133"/>
          <w:sz w:val="20"/>
          <w:szCs w:val="20"/>
        </w:rPr>
        <w:t>y</w:t>
      </w:r>
      <w:r w:rsidR="008A1691" w:rsidRPr="008A1691">
        <w:rPr>
          <w:spacing w:val="1"/>
          <w:w w:val="122"/>
          <w:sz w:val="20"/>
          <w:szCs w:val="20"/>
        </w:rPr>
        <w:t>=</w:t>
      </w:r>
      <w:r w:rsidR="008A1691" w:rsidRPr="008A1691">
        <w:rPr>
          <w:spacing w:val="-1"/>
          <w:sz w:val="20"/>
          <w:szCs w:val="20"/>
        </w:rPr>
        <w:t>|</w:t>
      </w:r>
      <w:r w:rsidR="008A1691" w:rsidRPr="008A1691">
        <w:rPr>
          <w:spacing w:val="2"/>
          <w:w w:val="11"/>
          <w:position w:val="-2"/>
          <w:sz w:val="20"/>
          <w:szCs w:val="20"/>
        </w:rPr>
        <w:t>/</w:t>
      </w:r>
      <w:proofErr w:type="spellStart"/>
      <w:r w:rsidR="008A1691" w:rsidRPr="008A1691">
        <w:rPr>
          <w:i/>
          <w:spacing w:val="3"/>
          <w:w w:val="133"/>
          <w:sz w:val="20"/>
          <w:szCs w:val="20"/>
        </w:rPr>
        <w:t>х</w:t>
      </w:r>
      <w:r w:rsidR="008A1691" w:rsidRPr="008A1691">
        <w:rPr>
          <w:i/>
          <w:spacing w:val="-5"/>
          <w:w w:val="133"/>
          <w:sz w:val="20"/>
          <w:szCs w:val="20"/>
        </w:rPr>
        <w:t>|</w:t>
      </w:r>
      <w:r w:rsidR="008A1691" w:rsidRPr="008A1691">
        <w:rPr>
          <w:i/>
          <w:spacing w:val="3"/>
          <w:w w:val="133"/>
          <w:sz w:val="20"/>
          <w:szCs w:val="20"/>
        </w:rPr>
        <w:t>,y</w:t>
      </w:r>
      <w:r w:rsidR="008A1691" w:rsidRPr="008A1691">
        <w:rPr>
          <w:i/>
          <w:spacing w:val="-2"/>
          <w:w w:val="133"/>
          <w:sz w:val="20"/>
          <w:szCs w:val="20"/>
        </w:rPr>
        <w:t>=</w:t>
      </w:r>
      <w:r w:rsidR="008A1691" w:rsidRPr="008A1691">
        <w:rPr>
          <w:rFonts w:eastAsia="Cambria Math"/>
          <w:spacing w:val="-5"/>
          <w:w w:val="132"/>
          <w:sz w:val="20"/>
          <w:szCs w:val="20"/>
        </w:rPr>
        <w:t>√</w:t>
      </w:r>
      <w:r w:rsidR="008A1691" w:rsidRPr="008A1691">
        <w:rPr>
          <w:rFonts w:eastAsia="Cambria Math"/>
          <w:spacing w:val="17"/>
          <w:w w:val="132"/>
          <w:sz w:val="20"/>
          <w:szCs w:val="20"/>
        </w:rPr>
        <w:t>𝑥</w:t>
      </w:r>
      <w:r w:rsidR="008A1691" w:rsidRPr="008A1691">
        <w:rPr>
          <w:spacing w:val="-2"/>
          <w:w w:val="128"/>
          <w:sz w:val="20"/>
          <w:szCs w:val="20"/>
        </w:rPr>
        <w:t>;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z w:val="20"/>
          <w:szCs w:val="20"/>
        </w:rPr>
        <w:t>пи</w:t>
      </w:r>
      <w:r w:rsidR="008A1691" w:rsidRPr="008A1691">
        <w:rPr>
          <w:spacing w:val="-1"/>
          <w:sz w:val="20"/>
          <w:szCs w:val="20"/>
        </w:rPr>
        <w:t>с</w:t>
      </w:r>
      <w:r w:rsidR="008A1691" w:rsidRPr="008A1691">
        <w:rPr>
          <w:spacing w:val="1"/>
          <w:sz w:val="20"/>
          <w:szCs w:val="20"/>
        </w:rPr>
        <w:t>ыв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z w:val="20"/>
          <w:szCs w:val="20"/>
        </w:rPr>
        <w:t>ть</w:t>
      </w:r>
      <w:proofErr w:type="spellEnd"/>
    </w:p>
    <w:p w:rsidR="008A1691" w:rsidRPr="008A1691" w:rsidRDefault="008A1691" w:rsidP="008A1691">
      <w:pPr>
        <w:pStyle w:val="a3"/>
        <w:spacing w:before="30"/>
        <w:ind w:firstLine="0"/>
        <w:rPr>
          <w:sz w:val="20"/>
          <w:szCs w:val="20"/>
        </w:rPr>
      </w:pPr>
      <w:r w:rsidRPr="008A1691">
        <w:rPr>
          <w:sz w:val="20"/>
          <w:szCs w:val="20"/>
        </w:rPr>
        <w:t>свойства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её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графику.</w:t>
      </w:r>
    </w:p>
    <w:p w:rsidR="008A1691" w:rsidRPr="008A1691" w:rsidRDefault="008A1691" w:rsidP="008A1691">
      <w:pPr>
        <w:pStyle w:val="a3"/>
        <w:ind w:left="0" w:firstLine="0"/>
        <w:rPr>
          <w:sz w:val="20"/>
          <w:szCs w:val="20"/>
        </w:rPr>
      </w:pPr>
    </w:p>
    <w:p w:rsidR="008A1691" w:rsidRPr="008A1691" w:rsidRDefault="008A1691" w:rsidP="008A1691">
      <w:pPr>
        <w:pStyle w:val="a5"/>
        <w:numPr>
          <w:ilvl w:val="0"/>
          <w:numId w:val="3"/>
        </w:numPr>
        <w:tabs>
          <w:tab w:val="left" w:pos="702"/>
        </w:tabs>
        <w:rPr>
          <w:sz w:val="20"/>
          <w:szCs w:val="20"/>
        </w:rPr>
      </w:pPr>
      <w:r w:rsidRPr="008A1691">
        <w:rPr>
          <w:sz w:val="20"/>
          <w:szCs w:val="20"/>
        </w:rPr>
        <w:t>КЛАСС</w:t>
      </w:r>
    </w:p>
    <w:p w:rsidR="008A1691" w:rsidRPr="008A1691" w:rsidRDefault="008A1691" w:rsidP="008A1691">
      <w:pPr>
        <w:pStyle w:val="1"/>
        <w:spacing w:before="2" w:line="240" w:lineRule="auto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Числа</w:t>
      </w:r>
      <w:r w:rsidRPr="008A1691">
        <w:rPr>
          <w:b w:val="0"/>
          <w:spacing w:val="-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 вычисления</w:t>
      </w:r>
    </w:p>
    <w:p w:rsidR="008A1691" w:rsidRPr="008A1691" w:rsidRDefault="008A1691" w:rsidP="008A1691">
      <w:pPr>
        <w:pStyle w:val="a3"/>
        <w:spacing w:line="293" w:lineRule="exact"/>
        <w:ind w:left="519" w:firstLine="0"/>
        <w:rPr>
          <w:sz w:val="20"/>
          <w:szCs w:val="20"/>
        </w:rPr>
      </w:pPr>
      <w:r w:rsidRPr="008A1691">
        <w:rPr>
          <w:sz w:val="20"/>
          <w:szCs w:val="20"/>
        </w:rPr>
        <w:t>Сравнивать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упорядочивать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рациональные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иррациональные</w:t>
      </w:r>
      <w:r w:rsidRPr="008A1691">
        <w:rPr>
          <w:spacing w:val="-6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числа.</w:t>
      </w:r>
    </w:p>
    <w:p w:rsidR="008A1691" w:rsidRPr="008A1691" w:rsidRDefault="008A1691" w:rsidP="008A1691">
      <w:pPr>
        <w:pStyle w:val="a3"/>
        <w:spacing w:before="2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Выполнять</w:t>
      </w:r>
      <w:r w:rsidRPr="008A1691">
        <w:rPr>
          <w:spacing w:val="23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арифметические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действия</w:t>
      </w:r>
      <w:r w:rsidRPr="008A1691">
        <w:rPr>
          <w:spacing w:val="2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рациональными</w:t>
      </w:r>
      <w:r w:rsidRPr="008A1691">
        <w:rPr>
          <w:spacing w:val="22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числами,</w:t>
      </w:r>
      <w:r w:rsidRPr="008A1691">
        <w:rPr>
          <w:spacing w:val="24"/>
          <w:sz w:val="20"/>
          <w:szCs w:val="20"/>
        </w:rPr>
        <w:t xml:space="preserve"> </w:t>
      </w:r>
      <w:r w:rsidRPr="008A1691">
        <w:rPr>
          <w:sz w:val="20"/>
          <w:szCs w:val="20"/>
        </w:rPr>
        <w:t>сочетая</w:t>
      </w:r>
      <w:r w:rsidRPr="008A1691">
        <w:rPr>
          <w:spacing w:val="26"/>
          <w:sz w:val="20"/>
          <w:szCs w:val="20"/>
        </w:rPr>
        <w:t xml:space="preserve"> </w:t>
      </w:r>
      <w:r w:rsidRPr="008A1691">
        <w:rPr>
          <w:sz w:val="20"/>
          <w:szCs w:val="20"/>
        </w:rPr>
        <w:t>устные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письменные приёмы,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выполнять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вычисления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иррациональными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числами.</w:t>
      </w:r>
    </w:p>
    <w:p w:rsidR="008A1691" w:rsidRPr="008A1691" w:rsidRDefault="008A1691" w:rsidP="008A1691">
      <w:pPr>
        <w:pStyle w:val="a3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Находить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значения</w:t>
      </w:r>
      <w:r w:rsidRPr="008A1691">
        <w:rPr>
          <w:spacing w:val="7"/>
          <w:sz w:val="20"/>
          <w:szCs w:val="20"/>
        </w:rPr>
        <w:t xml:space="preserve"> </w:t>
      </w:r>
      <w:r w:rsidRPr="008A1691">
        <w:rPr>
          <w:sz w:val="20"/>
          <w:szCs w:val="20"/>
        </w:rPr>
        <w:t>степеней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7"/>
          <w:sz w:val="20"/>
          <w:szCs w:val="20"/>
        </w:rPr>
        <w:t xml:space="preserve"> </w:t>
      </w:r>
      <w:r w:rsidRPr="008A1691">
        <w:rPr>
          <w:sz w:val="20"/>
          <w:szCs w:val="20"/>
        </w:rPr>
        <w:t>целыми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показателями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корней;</w:t>
      </w:r>
      <w:r w:rsidRPr="008A1691">
        <w:rPr>
          <w:spacing w:val="7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вычислять</w:t>
      </w:r>
      <w:r w:rsidRPr="008A1691">
        <w:rPr>
          <w:spacing w:val="8"/>
          <w:sz w:val="20"/>
          <w:szCs w:val="20"/>
        </w:rPr>
        <w:t xml:space="preserve"> </w:t>
      </w:r>
      <w:r w:rsidRPr="008A1691">
        <w:rPr>
          <w:sz w:val="20"/>
          <w:szCs w:val="20"/>
        </w:rPr>
        <w:t>значения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выражений.</w:t>
      </w:r>
    </w:p>
    <w:p w:rsidR="008A1691" w:rsidRPr="008A1691" w:rsidRDefault="008A1691" w:rsidP="008A1691">
      <w:pPr>
        <w:pStyle w:val="a3"/>
        <w:spacing w:before="4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Округлять</w:t>
      </w:r>
      <w:r w:rsidRPr="008A1691">
        <w:rPr>
          <w:spacing w:val="34"/>
          <w:sz w:val="20"/>
          <w:szCs w:val="20"/>
        </w:rPr>
        <w:t xml:space="preserve"> </w:t>
      </w:r>
      <w:r w:rsidRPr="008A1691">
        <w:rPr>
          <w:sz w:val="20"/>
          <w:szCs w:val="20"/>
        </w:rPr>
        <w:t>действительные</w:t>
      </w:r>
      <w:r w:rsidRPr="008A1691">
        <w:rPr>
          <w:spacing w:val="32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числа,</w:t>
      </w:r>
      <w:r w:rsidRPr="008A1691">
        <w:rPr>
          <w:spacing w:val="31"/>
          <w:sz w:val="20"/>
          <w:szCs w:val="20"/>
        </w:rPr>
        <w:t xml:space="preserve"> </w:t>
      </w:r>
      <w:r w:rsidRPr="008A1691">
        <w:rPr>
          <w:sz w:val="20"/>
          <w:szCs w:val="20"/>
        </w:rPr>
        <w:t>выполнять</w:t>
      </w:r>
      <w:r w:rsidRPr="008A1691">
        <w:rPr>
          <w:spacing w:val="29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прикидку</w:t>
      </w:r>
      <w:r w:rsidRPr="008A1691">
        <w:rPr>
          <w:spacing w:val="25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результата</w:t>
      </w:r>
      <w:r w:rsidRPr="008A1691">
        <w:rPr>
          <w:spacing w:val="33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вычислений,</w:t>
      </w:r>
      <w:r w:rsidRPr="008A1691">
        <w:rPr>
          <w:spacing w:val="31"/>
          <w:sz w:val="20"/>
          <w:szCs w:val="20"/>
        </w:rPr>
        <w:t xml:space="preserve"> </w:t>
      </w:r>
      <w:r w:rsidRPr="008A1691">
        <w:rPr>
          <w:sz w:val="20"/>
          <w:szCs w:val="20"/>
        </w:rPr>
        <w:t>оценку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числовых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выражений.</w:t>
      </w:r>
    </w:p>
    <w:p w:rsidR="008A1691" w:rsidRPr="008A1691" w:rsidRDefault="008A1691" w:rsidP="008A1691">
      <w:pPr>
        <w:pStyle w:val="1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Уравнения</w:t>
      </w:r>
      <w:r w:rsidRPr="008A1691">
        <w:rPr>
          <w:b w:val="0"/>
          <w:spacing w:val="-5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и</w:t>
      </w:r>
      <w:r w:rsidRPr="008A1691">
        <w:rPr>
          <w:b w:val="0"/>
          <w:spacing w:val="1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неравенства</w:t>
      </w:r>
    </w:p>
    <w:p w:rsidR="008A1691" w:rsidRPr="008A1691" w:rsidRDefault="008A1691" w:rsidP="008A1691">
      <w:pPr>
        <w:pStyle w:val="a3"/>
        <w:spacing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Решать</w:t>
      </w:r>
      <w:r w:rsidRPr="008A1691">
        <w:rPr>
          <w:spacing w:val="33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линейные</w:t>
      </w:r>
      <w:r w:rsidRPr="008A1691">
        <w:rPr>
          <w:spacing w:val="3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37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квадратные</w:t>
      </w:r>
      <w:r w:rsidRPr="008A1691">
        <w:rPr>
          <w:spacing w:val="36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уравнения,</w:t>
      </w:r>
      <w:r w:rsidRPr="008A1691">
        <w:rPr>
          <w:spacing w:val="38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уравнения,</w:t>
      </w:r>
      <w:r w:rsidRPr="008A1691">
        <w:rPr>
          <w:spacing w:val="34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сводящиеся</w:t>
      </w:r>
      <w:r w:rsidRPr="008A1691">
        <w:rPr>
          <w:spacing w:val="37"/>
          <w:sz w:val="20"/>
          <w:szCs w:val="20"/>
        </w:rPr>
        <w:t xml:space="preserve"> </w:t>
      </w:r>
      <w:r w:rsidRPr="008A1691">
        <w:rPr>
          <w:sz w:val="20"/>
          <w:szCs w:val="20"/>
        </w:rPr>
        <w:t>к</w:t>
      </w:r>
      <w:r w:rsidRPr="008A1691">
        <w:rPr>
          <w:spacing w:val="30"/>
          <w:sz w:val="20"/>
          <w:szCs w:val="20"/>
        </w:rPr>
        <w:t xml:space="preserve"> </w:t>
      </w:r>
      <w:r w:rsidRPr="008A1691">
        <w:rPr>
          <w:sz w:val="20"/>
          <w:szCs w:val="20"/>
        </w:rPr>
        <w:t>ним,</w:t>
      </w:r>
      <w:r w:rsidRPr="008A1691">
        <w:rPr>
          <w:spacing w:val="35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простейшие</w:t>
      </w:r>
      <w:r w:rsidRPr="008A1691">
        <w:rPr>
          <w:spacing w:val="-57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дробно­рациональные</w:t>
      </w:r>
      <w:proofErr w:type="spellEnd"/>
      <w:r w:rsidRPr="008A1691">
        <w:rPr>
          <w:sz w:val="20"/>
          <w:szCs w:val="20"/>
        </w:rPr>
        <w:t xml:space="preserve"> уравнения.</w:t>
      </w:r>
    </w:p>
    <w:p w:rsidR="008A1691" w:rsidRPr="008A1691" w:rsidRDefault="008A1691" w:rsidP="008A1691">
      <w:pPr>
        <w:pStyle w:val="a3"/>
        <w:spacing w:before="7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Решать</w:t>
      </w:r>
      <w:r w:rsidRPr="008A1691">
        <w:rPr>
          <w:spacing w:val="22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22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двух</w:t>
      </w:r>
      <w:r w:rsidRPr="008A1691">
        <w:rPr>
          <w:spacing w:val="15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линейных</w:t>
      </w:r>
      <w:r w:rsidRPr="008A1691">
        <w:rPr>
          <w:spacing w:val="15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2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9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двумя</w:t>
      </w:r>
      <w:r w:rsidRPr="008A1691">
        <w:rPr>
          <w:spacing w:val="20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переменными</w:t>
      </w:r>
      <w:r w:rsidRPr="008A1691">
        <w:rPr>
          <w:spacing w:val="16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2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22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двух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которых</w:t>
      </w:r>
      <w:r w:rsidRPr="008A1691">
        <w:rPr>
          <w:spacing w:val="-8"/>
          <w:sz w:val="20"/>
          <w:szCs w:val="20"/>
        </w:rPr>
        <w:t xml:space="preserve"> </w:t>
      </w:r>
      <w:r w:rsidRPr="008A1691">
        <w:rPr>
          <w:sz w:val="20"/>
          <w:szCs w:val="20"/>
        </w:rPr>
        <w:t>одно</w:t>
      </w:r>
      <w:r w:rsidRPr="008A1691">
        <w:rPr>
          <w:spacing w:val="5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уравнение не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является линейным.</w:t>
      </w:r>
    </w:p>
    <w:p w:rsidR="008A1691" w:rsidRPr="008A1691" w:rsidRDefault="008A1691" w:rsidP="008A1691">
      <w:pPr>
        <w:pStyle w:val="a3"/>
        <w:spacing w:before="3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Решать</w:t>
      </w:r>
      <w:r w:rsidRPr="008A1691">
        <w:rPr>
          <w:spacing w:val="29"/>
          <w:sz w:val="20"/>
          <w:szCs w:val="20"/>
        </w:rPr>
        <w:t xml:space="preserve"> </w:t>
      </w:r>
      <w:r w:rsidRPr="008A1691">
        <w:rPr>
          <w:sz w:val="20"/>
          <w:szCs w:val="20"/>
        </w:rPr>
        <w:t>текстовые</w:t>
      </w:r>
      <w:r w:rsidRPr="008A1691">
        <w:rPr>
          <w:spacing w:val="23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</w:t>
      </w:r>
      <w:r w:rsidRPr="008A1691">
        <w:rPr>
          <w:spacing w:val="31"/>
          <w:sz w:val="20"/>
          <w:szCs w:val="20"/>
        </w:rPr>
        <w:t xml:space="preserve"> </w:t>
      </w:r>
      <w:r w:rsidRPr="008A1691">
        <w:rPr>
          <w:sz w:val="20"/>
          <w:szCs w:val="20"/>
        </w:rPr>
        <w:t>алгебраическим</w:t>
      </w:r>
      <w:r w:rsidRPr="008A1691">
        <w:rPr>
          <w:spacing w:val="29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способом</w:t>
      </w:r>
      <w:r w:rsidRPr="008A1691">
        <w:rPr>
          <w:spacing w:val="30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27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помощью</w:t>
      </w:r>
      <w:r w:rsidRPr="008A1691">
        <w:rPr>
          <w:spacing w:val="27"/>
          <w:sz w:val="20"/>
          <w:szCs w:val="20"/>
        </w:rPr>
        <w:t xml:space="preserve"> </w:t>
      </w:r>
      <w:r w:rsidRPr="008A1691">
        <w:rPr>
          <w:sz w:val="20"/>
          <w:szCs w:val="20"/>
        </w:rPr>
        <w:t>составления</w:t>
      </w:r>
      <w:r w:rsidRPr="008A1691">
        <w:rPr>
          <w:spacing w:val="27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уравнения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двух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двумя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переменными.</w:t>
      </w:r>
    </w:p>
    <w:p w:rsidR="008A1691" w:rsidRPr="008A1691" w:rsidRDefault="008A1691" w:rsidP="008A1691">
      <w:pPr>
        <w:pStyle w:val="a3"/>
        <w:spacing w:before="7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Проводить</w:t>
      </w:r>
      <w:r w:rsidRPr="008A1691">
        <w:rPr>
          <w:spacing w:val="58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простейшие</w:t>
      </w:r>
      <w:r w:rsidRPr="008A1691">
        <w:rPr>
          <w:spacing w:val="59"/>
          <w:sz w:val="20"/>
          <w:szCs w:val="20"/>
        </w:rPr>
        <w:t xml:space="preserve"> </w:t>
      </w:r>
      <w:r w:rsidRPr="008A1691">
        <w:rPr>
          <w:sz w:val="20"/>
          <w:szCs w:val="20"/>
        </w:rPr>
        <w:t>исследования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том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числе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применением</w:t>
      </w:r>
      <w:r w:rsidRPr="008A1691">
        <w:rPr>
          <w:spacing w:val="32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графических</w:t>
      </w:r>
      <w:r w:rsidRPr="008A1691">
        <w:rPr>
          <w:spacing w:val="35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представлений</w:t>
      </w:r>
      <w:r w:rsidRPr="008A1691">
        <w:rPr>
          <w:spacing w:val="36"/>
          <w:sz w:val="20"/>
          <w:szCs w:val="20"/>
        </w:rPr>
        <w:t xml:space="preserve"> </w:t>
      </w:r>
      <w:r w:rsidRPr="008A1691">
        <w:rPr>
          <w:sz w:val="20"/>
          <w:szCs w:val="20"/>
        </w:rPr>
        <w:t>(устанавливать,</w:t>
      </w:r>
      <w:r w:rsidRPr="008A1691">
        <w:rPr>
          <w:spacing w:val="37"/>
          <w:sz w:val="20"/>
          <w:szCs w:val="20"/>
        </w:rPr>
        <w:t xml:space="preserve"> </w:t>
      </w:r>
      <w:r w:rsidRPr="008A1691">
        <w:rPr>
          <w:sz w:val="20"/>
          <w:szCs w:val="20"/>
        </w:rPr>
        <w:t>имеет</w:t>
      </w:r>
      <w:r w:rsidRPr="008A1691">
        <w:rPr>
          <w:spacing w:val="35"/>
          <w:sz w:val="20"/>
          <w:szCs w:val="20"/>
        </w:rPr>
        <w:t xml:space="preserve"> </w:t>
      </w:r>
      <w:r w:rsidRPr="008A1691">
        <w:rPr>
          <w:sz w:val="20"/>
          <w:szCs w:val="20"/>
        </w:rPr>
        <w:t>ли</w:t>
      </w:r>
      <w:r w:rsidRPr="008A1691">
        <w:rPr>
          <w:spacing w:val="36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уравнение</w:t>
      </w:r>
      <w:r w:rsidRPr="008A1691">
        <w:rPr>
          <w:spacing w:val="39"/>
          <w:sz w:val="20"/>
          <w:szCs w:val="20"/>
        </w:rPr>
        <w:t xml:space="preserve"> </w:t>
      </w:r>
      <w:r w:rsidRPr="008A1691">
        <w:rPr>
          <w:sz w:val="20"/>
          <w:szCs w:val="20"/>
        </w:rPr>
        <w:t>или</w:t>
      </w:r>
      <w:r>
        <w:rPr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система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уравнений решения,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если имеет,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то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сколько,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5"/>
          <w:sz w:val="20"/>
          <w:szCs w:val="20"/>
        </w:rPr>
        <w:t xml:space="preserve"> </w:t>
      </w:r>
      <w:r w:rsidRPr="008A1691">
        <w:rPr>
          <w:sz w:val="20"/>
          <w:szCs w:val="20"/>
        </w:rPr>
        <w:t>пр.).</w:t>
      </w:r>
    </w:p>
    <w:p w:rsidR="008A1691" w:rsidRPr="008A1691" w:rsidRDefault="008A1691" w:rsidP="008A1691">
      <w:pPr>
        <w:pStyle w:val="a3"/>
        <w:spacing w:before="7" w:line="237" w:lineRule="auto"/>
        <w:ind w:right="133" w:hanging="144"/>
        <w:jc w:val="both"/>
        <w:rPr>
          <w:sz w:val="20"/>
          <w:szCs w:val="20"/>
        </w:rPr>
      </w:pPr>
      <w:proofErr w:type="gramStart"/>
      <w:r w:rsidRPr="008A1691">
        <w:rPr>
          <w:sz w:val="20"/>
          <w:szCs w:val="20"/>
        </w:rPr>
        <w:t>Решать линейные неравенства, квадратные неравенства; изображать решение неравенств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на числовой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прямой,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записывать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решение с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помощью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символов.</w:t>
      </w:r>
      <w:proofErr w:type="gramEnd"/>
    </w:p>
    <w:p w:rsidR="008A1691" w:rsidRPr="008A1691" w:rsidRDefault="008A1691" w:rsidP="008A1691">
      <w:pPr>
        <w:pStyle w:val="a3"/>
        <w:ind w:right="123" w:hanging="144"/>
        <w:jc w:val="both"/>
        <w:rPr>
          <w:sz w:val="20"/>
          <w:szCs w:val="20"/>
        </w:rPr>
      </w:pPr>
      <w:proofErr w:type="gramStart"/>
      <w:r w:rsidRPr="008A1691">
        <w:rPr>
          <w:sz w:val="20"/>
          <w:szCs w:val="20"/>
        </w:rPr>
        <w:t>Решать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линейных неравенств,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системы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неравенств, включающие квадратное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неравенство; изображать решение системы неравенств на числовой прямой, записывать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решение с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помощью символов.</w:t>
      </w:r>
      <w:proofErr w:type="gramEnd"/>
    </w:p>
    <w:p w:rsidR="008A1691" w:rsidRPr="008A1691" w:rsidRDefault="008A1691" w:rsidP="008A1691">
      <w:pPr>
        <w:pStyle w:val="a3"/>
        <w:spacing w:before="2"/>
        <w:ind w:left="519" w:firstLine="0"/>
        <w:jc w:val="both"/>
        <w:rPr>
          <w:sz w:val="20"/>
          <w:szCs w:val="20"/>
        </w:rPr>
      </w:pPr>
      <w:r w:rsidRPr="008A1691">
        <w:rPr>
          <w:sz w:val="20"/>
          <w:szCs w:val="20"/>
        </w:rPr>
        <w:t></w:t>
      </w:r>
      <w:r w:rsidRPr="008A1691">
        <w:rPr>
          <w:spacing w:val="-33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Использовать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неравенства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решении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различных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задач.</w:t>
      </w:r>
    </w:p>
    <w:p w:rsidR="008A1691" w:rsidRPr="008A1691" w:rsidRDefault="008A1691" w:rsidP="008A1691">
      <w:pPr>
        <w:pStyle w:val="1"/>
        <w:spacing w:before="2" w:line="226" w:lineRule="exact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Функции</w:t>
      </w:r>
    </w:p>
    <w:p w:rsidR="008A1691" w:rsidRPr="008A1691" w:rsidRDefault="00961C16" w:rsidP="008A1691">
      <w:pPr>
        <w:pStyle w:val="a3"/>
        <w:spacing w:before="19" w:line="340" w:lineRule="exact"/>
        <w:ind w:right="120" w:hanging="144"/>
        <w:jc w:val="both"/>
        <w:rPr>
          <w:sz w:val="20"/>
          <w:szCs w:val="20"/>
        </w:rPr>
      </w:pPr>
      <w:r>
        <w:rPr>
          <w:sz w:val="20"/>
          <w:szCs w:val="20"/>
        </w:rPr>
        <w:pict>
          <v:shape id="_x0000_s1032" type="#_x0000_t202" style="position:absolute;left:0;text-align:left;margin-left:543.8pt;margin-top:29.6pt;width:5.65pt;height:8.45pt;z-index:-251649024;mso-position-horizontal-relative:page" filled="f" stroked="f">
            <v:textbox inset="0,0,0,0">
              <w:txbxContent>
                <w:p w:rsidR="008A1691" w:rsidRDefault="008A1691" w:rsidP="008A1691">
                  <w:pPr>
                    <w:spacing w:line="168" w:lineRule="exact"/>
                    <w:rPr>
                      <w:rFonts w:ascii="Cambria Math" w:eastAsia="Cambria Math"/>
                      <w:sz w:val="17"/>
                    </w:rPr>
                  </w:pPr>
                  <w:r>
                    <w:rPr>
                      <w:rFonts w:ascii="Cambria Math" w:eastAsia="Cambria Math"/>
                      <w:w w:val="120"/>
                      <w:sz w:val="17"/>
                    </w:rPr>
                    <w:t>𝑥</w:t>
                  </w:r>
                </w:p>
              </w:txbxContent>
            </v:textbox>
            <w10:wrap anchorx="page"/>
          </v:shape>
        </w:pict>
      </w:r>
      <w:r w:rsidR="008A1691" w:rsidRPr="008A1691">
        <w:rPr>
          <w:rFonts w:eastAsia="Symbol"/>
          <w:spacing w:val="12"/>
          <w:sz w:val="20"/>
          <w:szCs w:val="20"/>
        </w:rPr>
        <w:t></w:t>
      </w:r>
      <w:r w:rsidR="008A1691" w:rsidRPr="008A1691">
        <w:rPr>
          <w:sz w:val="20"/>
          <w:szCs w:val="20"/>
        </w:rPr>
        <w:t>Р</w:t>
      </w:r>
      <w:r w:rsidR="008A1691" w:rsidRPr="008A1691">
        <w:rPr>
          <w:spacing w:val="-1"/>
          <w:sz w:val="20"/>
          <w:szCs w:val="20"/>
        </w:rPr>
        <w:t>ас</w:t>
      </w:r>
      <w:r w:rsidR="008A1691" w:rsidRPr="008A1691">
        <w:rPr>
          <w:sz w:val="20"/>
          <w:szCs w:val="20"/>
        </w:rPr>
        <w:t>п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-4"/>
          <w:sz w:val="20"/>
          <w:szCs w:val="20"/>
        </w:rPr>
        <w:t>з</w:t>
      </w:r>
      <w:r w:rsidR="008A1691" w:rsidRPr="008A1691">
        <w:rPr>
          <w:sz w:val="20"/>
          <w:szCs w:val="20"/>
        </w:rPr>
        <w:t>н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pacing w:val="1"/>
          <w:sz w:val="20"/>
          <w:szCs w:val="20"/>
        </w:rPr>
        <w:t>в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z w:val="20"/>
          <w:szCs w:val="20"/>
        </w:rPr>
        <w:t xml:space="preserve">ть </w:t>
      </w:r>
      <w:r w:rsidR="008A1691" w:rsidRPr="008A1691">
        <w:rPr>
          <w:spacing w:val="6"/>
          <w:sz w:val="20"/>
          <w:szCs w:val="20"/>
        </w:rPr>
        <w:t xml:space="preserve"> </w:t>
      </w:r>
      <w:r w:rsidR="008A1691" w:rsidRPr="008A1691">
        <w:rPr>
          <w:spacing w:val="2"/>
          <w:sz w:val="20"/>
          <w:szCs w:val="20"/>
        </w:rPr>
        <w:t>ф</w:t>
      </w:r>
      <w:r w:rsidR="008A1691" w:rsidRPr="008A1691">
        <w:rPr>
          <w:spacing w:val="-10"/>
          <w:sz w:val="20"/>
          <w:szCs w:val="20"/>
        </w:rPr>
        <w:t>у</w:t>
      </w:r>
      <w:r w:rsidR="008A1691" w:rsidRPr="008A1691">
        <w:rPr>
          <w:sz w:val="20"/>
          <w:szCs w:val="20"/>
        </w:rPr>
        <w:t>н</w:t>
      </w:r>
      <w:r w:rsidR="008A1691" w:rsidRPr="008A1691">
        <w:rPr>
          <w:spacing w:val="-2"/>
          <w:sz w:val="20"/>
          <w:szCs w:val="20"/>
        </w:rPr>
        <w:t>к</w:t>
      </w:r>
      <w:r w:rsidR="008A1691" w:rsidRPr="008A1691">
        <w:rPr>
          <w:sz w:val="20"/>
          <w:szCs w:val="20"/>
        </w:rPr>
        <w:t xml:space="preserve">ции </w:t>
      </w:r>
      <w:r w:rsidR="008A1691" w:rsidRPr="008A1691">
        <w:rPr>
          <w:spacing w:val="10"/>
          <w:sz w:val="20"/>
          <w:szCs w:val="20"/>
        </w:rPr>
        <w:t xml:space="preserve"> </w:t>
      </w:r>
      <w:r w:rsidR="008A1691" w:rsidRPr="008A1691">
        <w:rPr>
          <w:sz w:val="20"/>
          <w:szCs w:val="20"/>
        </w:rPr>
        <w:t>из</w:t>
      </w:r>
      <w:r w:rsidR="008A1691" w:rsidRPr="008A1691">
        <w:rPr>
          <w:spacing w:val="-10"/>
          <w:sz w:val="20"/>
          <w:szCs w:val="20"/>
        </w:rPr>
        <w:t>у</w:t>
      </w:r>
      <w:r w:rsidR="008A1691" w:rsidRPr="008A1691">
        <w:rPr>
          <w:spacing w:val="-1"/>
          <w:sz w:val="20"/>
          <w:szCs w:val="20"/>
        </w:rPr>
        <w:t>че</w:t>
      </w:r>
      <w:r w:rsidR="008A1691" w:rsidRPr="008A1691">
        <w:rPr>
          <w:spacing w:val="-14"/>
          <w:sz w:val="20"/>
          <w:szCs w:val="20"/>
        </w:rPr>
        <w:t>н</w:t>
      </w:r>
      <w:proofErr w:type="spellStart"/>
      <w:proofErr w:type="gramStart"/>
      <w:r w:rsidR="008A1691" w:rsidRPr="008A1691">
        <w:rPr>
          <w:rFonts w:eastAsia="Calibri"/>
          <w:i/>
          <w:spacing w:val="-93"/>
          <w:w w:val="136"/>
          <w:position w:val="17"/>
          <w:sz w:val="20"/>
          <w:szCs w:val="20"/>
        </w:rPr>
        <w:t>x</w:t>
      </w:r>
      <w:proofErr w:type="gramEnd"/>
      <w:r w:rsidR="008A1691" w:rsidRPr="008A1691">
        <w:rPr>
          <w:sz w:val="20"/>
          <w:szCs w:val="20"/>
        </w:rPr>
        <w:t>н</w:t>
      </w:r>
      <w:r w:rsidR="008A1691" w:rsidRPr="008A1691">
        <w:rPr>
          <w:spacing w:val="1"/>
          <w:sz w:val="20"/>
          <w:szCs w:val="20"/>
        </w:rPr>
        <w:t>ы</w:t>
      </w:r>
      <w:r w:rsidR="008A1691" w:rsidRPr="008A1691">
        <w:rPr>
          <w:sz w:val="20"/>
          <w:szCs w:val="20"/>
        </w:rPr>
        <w:t>х</w:t>
      </w:r>
      <w:proofErr w:type="spellEnd"/>
      <w:r w:rsidR="008A1691" w:rsidRPr="008A1691">
        <w:rPr>
          <w:sz w:val="20"/>
          <w:szCs w:val="20"/>
        </w:rPr>
        <w:t xml:space="preserve"> </w:t>
      </w:r>
      <w:r w:rsidR="008A1691" w:rsidRPr="008A1691">
        <w:rPr>
          <w:spacing w:val="4"/>
          <w:sz w:val="20"/>
          <w:szCs w:val="20"/>
        </w:rPr>
        <w:t xml:space="preserve"> </w:t>
      </w:r>
      <w:r w:rsidR="008A1691" w:rsidRPr="008A1691">
        <w:rPr>
          <w:spacing w:val="1"/>
          <w:sz w:val="20"/>
          <w:szCs w:val="20"/>
        </w:rPr>
        <w:t>в</w:t>
      </w:r>
      <w:r w:rsidR="008A1691" w:rsidRPr="008A1691">
        <w:rPr>
          <w:sz w:val="20"/>
          <w:szCs w:val="20"/>
        </w:rPr>
        <w:t>и</w:t>
      </w:r>
      <w:r w:rsidR="008A1691" w:rsidRPr="008A1691">
        <w:rPr>
          <w:spacing w:val="-3"/>
          <w:sz w:val="20"/>
          <w:szCs w:val="20"/>
        </w:rPr>
        <w:t>д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-3"/>
          <w:sz w:val="20"/>
          <w:szCs w:val="20"/>
        </w:rPr>
        <w:t>в</w:t>
      </w:r>
      <w:r w:rsidR="008A1691" w:rsidRPr="008A1691">
        <w:rPr>
          <w:sz w:val="20"/>
          <w:szCs w:val="20"/>
        </w:rPr>
        <w:t xml:space="preserve">. </w:t>
      </w:r>
      <w:r w:rsidR="008A1691" w:rsidRPr="008A1691">
        <w:rPr>
          <w:spacing w:val="6"/>
          <w:sz w:val="20"/>
          <w:szCs w:val="20"/>
        </w:rPr>
        <w:t xml:space="preserve"> </w:t>
      </w:r>
      <w:r w:rsidR="008A1691" w:rsidRPr="008A1691">
        <w:rPr>
          <w:spacing w:val="-6"/>
          <w:sz w:val="20"/>
          <w:szCs w:val="20"/>
        </w:rPr>
        <w:t>П</w:t>
      </w:r>
      <w:r w:rsidR="008A1691" w:rsidRPr="008A1691">
        <w:rPr>
          <w:sz w:val="20"/>
          <w:szCs w:val="20"/>
        </w:rPr>
        <w:t>о</w:t>
      </w:r>
      <w:r w:rsidR="008A1691" w:rsidRPr="008A1691">
        <w:rPr>
          <w:spacing w:val="-2"/>
          <w:sz w:val="20"/>
          <w:szCs w:val="20"/>
        </w:rPr>
        <w:t>к</w:t>
      </w:r>
      <w:r w:rsidR="008A1691" w:rsidRPr="008A1691">
        <w:rPr>
          <w:spacing w:val="6"/>
          <w:sz w:val="20"/>
          <w:szCs w:val="20"/>
        </w:rPr>
        <w:t>а</w:t>
      </w:r>
      <w:r w:rsidR="008A1691" w:rsidRPr="008A1691">
        <w:rPr>
          <w:sz w:val="20"/>
          <w:szCs w:val="20"/>
        </w:rPr>
        <w:t>з</w:t>
      </w:r>
      <w:r w:rsidR="008A1691" w:rsidRPr="008A1691">
        <w:rPr>
          <w:spacing w:val="1"/>
          <w:sz w:val="20"/>
          <w:szCs w:val="20"/>
        </w:rPr>
        <w:t>ыв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z w:val="20"/>
          <w:szCs w:val="20"/>
        </w:rPr>
        <w:t xml:space="preserve">ть </w:t>
      </w:r>
      <w:r w:rsidR="008A1691" w:rsidRPr="008A1691">
        <w:rPr>
          <w:spacing w:val="6"/>
          <w:sz w:val="20"/>
          <w:szCs w:val="20"/>
        </w:rPr>
        <w:t xml:space="preserve"> </w:t>
      </w:r>
      <w:r w:rsidR="008A1691" w:rsidRPr="008A1691">
        <w:rPr>
          <w:spacing w:val="-1"/>
          <w:sz w:val="20"/>
          <w:szCs w:val="20"/>
        </w:rPr>
        <w:t>с</w:t>
      </w:r>
      <w:r w:rsidR="008A1691" w:rsidRPr="008A1691">
        <w:rPr>
          <w:spacing w:val="-5"/>
          <w:sz w:val="20"/>
          <w:szCs w:val="20"/>
        </w:rPr>
        <w:t>х</w:t>
      </w:r>
      <w:r w:rsidR="008A1691" w:rsidRPr="008A1691">
        <w:rPr>
          <w:spacing w:val="-1"/>
          <w:sz w:val="20"/>
          <w:szCs w:val="20"/>
        </w:rPr>
        <w:t>е</w:t>
      </w:r>
      <w:r w:rsidR="008A1691" w:rsidRPr="008A1691">
        <w:rPr>
          <w:spacing w:val="1"/>
          <w:sz w:val="20"/>
          <w:szCs w:val="20"/>
        </w:rPr>
        <w:t>м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z w:val="20"/>
          <w:szCs w:val="20"/>
        </w:rPr>
        <w:t>т</w:t>
      </w:r>
      <w:r w:rsidR="008A1691" w:rsidRPr="008A1691">
        <w:rPr>
          <w:spacing w:val="1"/>
          <w:sz w:val="20"/>
          <w:szCs w:val="20"/>
        </w:rPr>
        <w:t>и</w:t>
      </w:r>
      <w:r w:rsidR="008A1691" w:rsidRPr="008A1691">
        <w:rPr>
          <w:spacing w:val="-1"/>
          <w:sz w:val="20"/>
          <w:szCs w:val="20"/>
        </w:rPr>
        <w:t>чес</w:t>
      </w:r>
      <w:r w:rsidR="008A1691" w:rsidRPr="008A1691">
        <w:rPr>
          <w:spacing w:val="-2"/>
          <w:sz w:val="20"/>
          <w:szCs w:val="20"/>
        </w:rPr>
        <w:t>к</w:t>
      </w:r>
      <w:r w:rsidR="008A1691" w:rsidRPr="008A1691">
        <w:rPr>
          <w:sz w:val="20"/>
          <w:szCs w:val="20"/>
        </w:rPr>
        <w:t xml:space="preserve">и </w:t>
      </w:r>
      <w:r w:rsidR="008A1691" w:rsidRPr="008A1691">
        <w:rPr>
          <w:spacing w:val="10"/>
          <w:sz w:val="20"/>
          <w:szCs w:val="20"/>
        </w:rPr>
        <w:t xml:space="preserve"> </w:t>
      </w:r>
      <w:r w:rsidR="008A1691" w:rsidRPr="008A1691">
        <w:rPr>
          <w:sz w:val="20"/>
          <w:szCs w:val="20"/>
        </w:rPr>
        <w:t>р</w:t>
      </w:r>
      <w:r w:rsidR="008A1691" w:rsidRPr="008A1691">
        <w:rPr>
          <w:spacing w:val="-1"/>
          <w:sz w:val="20"/>
          <w:szCs w:val="20"/>
        </w:rPr>
        <w:t>ас</w:t>
      </w:r>
      <w:r w:rsidR="008A1691" w:rsidRPr="008A1691">
        <w:rPr>
          <w:sz w:val="20"/>
          <w:szCs w:val="20"/>
        </w:rPr>
        <w:t>п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-5"/>
          <w:sz w:val="20"/>
          <w:szCs w:val="20"/>
        </w:rPr>
        <w:t>л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1"/>
          <w:sz w:val="20"/>
          <w:szCs w:val="20"/>
        </w:rPr>
        <w:t>ж</w:t>
      </w:r>
      <w:r w:rsidR="008A1691" w:rsidRPr="008A1691">
        <w:rPr>
          <w:spacing w:val="-1"/>
          <w:sz w:val="20"/>
          <w:szCs w:val="20"/>
        </w:rPr>
        <w:t>е</w:t>
      </w:r>
      <w:r w:rsidR="008A1691" w:rsidRPr="008A1691">
        <w:rPr>
          <w:spacing w:val="-4"/>
          <w:sz w:val="20"/>
          <w:szCs w:val="20"/>
        </w:rPr>
        <w:t>н</w:t>
      </w:r>
      <w:r w:rsidR="008A1691" w:rsidRPr="008A1691">
        <w:rPr>
          <w:sz w:val="20"/>
          <w:szCs w:val="20"/>
        </w:rPr>
        <w:t xml:space="preserve">ие </w:t>
      </w:r>
      <w:r w:rsidR="008A1691" w:rsidRPr="008A1691">
        <w:rPr>
          <w:spacing w:val="3"/>
          <w:sz w:val="20"/>
          <w:szCs w:val="20"/>
        </w:rPr>
        <w:t xml:space="preserve"> </w:t>
      </w:r>
      <w:r w:rsidR="008A1691" w:rsidRPr="008A1691">
        <w:rPr>
          <w:sz w:val="20"/>
          <w:szCs w:val="20"/>
        </w:rPr>
        <w:t>на координатной</w:t>
      </w:r>
      <w:r w:rsidR="008A1691" w:rsidRPr="008A1691">
        <w:rPr>
          <w:spacing w:val="44"/>
          <w:sz w:val="20"/>
          <w:szCs w:val="20"/>
        </w:rPr>
        <w:t xml:space="preserve"> </w:t>
      </w:r>
      <w:r w:rsidR="008A1691" w:rsidRPr="008A1691">
        <w:rPr>
          <w:sz w:val="20"/>
          <w:szCs w:val="20"/>
        </w:rPr>
        <w:t>плоскости</w:t>
      </w:r>
      <w:r w:rsidR="008A1691" w:rsidRPr="008A1691">
        <w:rPr>
          <w:spacing w:val="45"/>
          <w:sz w:val="20"/>
          <w:szCs w:val="20"/>
        </w:rPr>
        <w:t xml:space="preserve"> </w:t>
      </w:r>
      <w:r w:rsidR="008A1691" w:rsidRPr="008A1691">
        <w:rPr>
          <w:sz w:val="20"/>
          <w:szCs w:val="20"/>
        </w:rPr>
        <w:t>графиков</w:t>
      </w:r>
      <w:r w:rsidR="008A1691" w:rsidRPr="008A1691">
        <w:rPr>
          <w:spacing w:val="45"/>
          <w:sz w:val="20"/>
          <w:szCs w:val="20"/>
        </w:rPr>
        <w:t xml:space="preserve"> </w:t>
      </w:r>
      <w:r w:rsidR="008A1691" w:rsidRPr="008A1691">
        <w:rPr>
          <w:sz w:val="20"/>
          <w:szCs w:val="20"/>
        </w:rPr>
        <w:t>функций</w:t>
      </w:r>
      <w:r w:rsidR="008A1691" w:rsidRPr="008A1691">
        <w:rPr>
          <w:spacing w:val="49"/>
          <w:sz w:val="20"/>
          <w:szCs w:val="20"/>
        </w:rPr>
        <w:t xml:space="preserve"> </w:t>
      </w:r>
      <w:proofErr w:type="spellStart"/>
      <w:r w:rsidR="008A1691" w:rsidRPr="008A1691">
        <w:rPr>
          <w:sz w:val="20"/>
          <w:szCs w:val="20"/>
        </w:rPr>
        <w:t>вида:</w:t>
      </w:r>
      <w:r w:rsidR="008A1691" w:rsidRPr="008A1691">
        <w:rPr>
          <w:i/>
          <w:sz w:val="20"/>
          <w:szCs w:val="20"/>
        </w:rPr>
        <w:t>y</w:t>
      </w:r>
      <w:r w:rsidR="008A1691" w:rsidRPr="008A1691">
        <w:rPr>
          <w:sz w:val="20"/>
          <w:szCs w:val="20"/>
        </w:rPr>
        <w:t>=</w:t>
      </w:r>
      <w:r w:rsidR="008A1691" w:rsidRPr="008A1691">
        <w:rPr>
          <w:i/>
          <w:sz w:val="20"/>
          <w:szCs w:val="20"/>
        </w:rPr>
        <w:t>kx</w:t>
      </w:r>
      <w:r w:rsidR="008A1691" w:rsidRPr="008A1691">
        <w:rPr>
          <w:sz w:val="20"/>
          <w:szCs w:val="20"/>
        </w:rPr>
        <w:t>,</w:t>
      </w:r>
      <w:r w:rsidR="008A1691" w:rsidRPr="008A1691">
        <w:rPr>
          <w:i/>
          <w:sz w:val="20"/>
          <w:szCs w:val="20"/>
        </w:rPr>
        <w:t>y</w:t>
      </w:r>
      <w:r w:rsidR="008A1691" w:rsidRPr="008A1691">
        <w:rPr>
          <w:sz w:val="20"/>
          <w:szCs w:val="20"/>
        </w:rPr>
        <w:t>=</w:t>
      </w:r>
      <w:r w:rsidR="008A1691" w:rsidRPr="008A1691">
        <w:rPr>
          <w:i/>
          <w:sz w:val="20"/>
          <w:szCs w:val="20"/>
        </w:rPr>
        <w:t>kx</w:t>
      </w:r>
      <w:r w:rsidR="008A1691" w:rsidRPr="008A1691">
        <w:rPr>
          <w:sz w:val="20"/>
          <w:szCs w:val="20"/>
        </w:rPr>
        <w:t>+</w:t>
      </w:r>
      <w:r w:rsidR="008A1691" w:rsidRPr="008A1691">
        <w:rPr>
          <w:i/>
          <w:sz w:val="20"/>
          <w:szCs w:val="20"/>
        </w:rPr>
        <w:t>b</w:t>
      </w:r>
      <w:proofErr w:type="spellEnd"/>
      <w:r w:rsidR="008A1691" w:rsidRPr="008A1691">
        <w:rPr>
          <w:sz w:val="20"/>
          <w:szCs w:val="20"/>
        </w:rPr>
        <w:t>,</w:t>
      </w:r>
      <w:proofErr w:type="spellStart"/>
      <w:r w:rsidR="008A1691" w:rsidRPr="008A1691">
        <w:rPr>
          <w:i/>
          <w:position w:val="1"/>
          <w:sz w:val="20"/>
          <w:szCs w:val="20"/>
        </w:rPr>
        <w:t>y=</w:t>
      </w:r>
      <w:proofErr w:type="spellEnd"/>
      <w:r w:rsidR="008A1691" w:rsidRPr="008A1691">
        <w:rPr>
          <w:rFonts w:eastAsia="Cambria Math"/>
          <w:position w:val="17"/>
          <w:sz w:val="20"/>
          <w:szCs w:val="20"/>
          <w:u w:val="single"/>
        </w:rPr>
        <w:t>𝑘</w:t>
      </w:r>
      <w:r w:rsidR="008A1691" w:rsidRPr="008A1691">
        <w:rPr>
          <w:sz w:val="20"/>
          <w:szCs w:val="20"/>
        </w:rPr>
        <w:t>,</w:t>
      </w:r>
    </w:p>
    <w:p w:rsidR="008A1691" w:rsidRPr="008A1691" w:rsidRDefault="00961C16" w:rsidP="008A1691">
      <w:pPr>
        <w:pStyle w:val="a3"/>
        <w:tabs>
          <w:tab w:val="left" w:pos="4773"/>
          <w:tab w:val="left" w:pos="6384"/>
          <w:tab w:val="left" w:pos="6940"/>
          <w:tab w:val="left" w:pos="8206"/>
        </w:tabs>
        <w:spacing w:before="82" w:line="237" w:lineRule="auto"/>
        <w:ind w:right="122" w:firstLine="0"/>
        <w:rPr>
          <w:sz w:val="20"/>
          <w:szCs w:val="20"/>
        </w:rPr>
      </w:pPr>
      <w:r>
        <w:rPr>
          <w:sz w:val="20"/>
          <w:szCs w:val="20"/>
        </w:rPr>
        <w:pict>
          <v:rect id="_x0000_s1026" style="position:absolute;left:0;text-align:left;margin-left:187pt;margin-top:5.3pt;width:8.85pt;height:.7pt;z-index:251661312;mso-position-horizontal-relative:page" fillcolor="black" stroked="f">
            <w10:wrap anchorx="page"/>
          </v:rect>
        </w:pict>
      </w:r>
      <w:r w:rsidR="008A1691" w:rsidRPr="008A1691">
        <w:rPr>
          <w:i/>
          <w:spacing w:val="1"/>
          <w:w w:val="130"/>
          <w:sz w:val="20"/>
          <w:szCs w:val="20"/>
        </w:rPr>
        <w:t>y</w:t>
      </w:r>
      <w:r w:rsidR="008A1691" w:rsidRPr="008A1691">
        <w:rPr>
          <w:spacing w:val="-2"/>
          <w:w w:val="125"/>
          <w:sz w:val="20"/>
          <w:szCs w:val="20"/>
        </w:rPr>
        <w:t>=</w:t>
      </w:r>
      <w:r w:rsidR="008A1691" w:rsidRPr="008A1691">
        <w:rPr>
          <w:i/>
          <w:spacing w:val="5"/>
          <w:w w:val="135"/>
          <w:sz w:val="20"/>
          <w:szCs w:val="20"/>
        </w:rPr>
        <w:t>x</w:t>
      </w:r>
      <w:r w:rsidR="008A1691" w:rsidRPr="008A1691">
        <w:rPr>
          <w:spacing w:val="-1"/>
          <w:w w:val="113"/>
          <w:sz w:val="20"/>
          <w:szCs w:val="20"/>
          <w:vertAlign w:val="superscript"/>
        </w:rPr>
        <w:t>3</w:t>
      </w:r>
      <w:r w:rsidR="008A1691" w:rsidRPr="008A1691">
        <w:rPr>
          <w:spacing w:val="4"/>
          <w:w w:val="145"/>
          <w:sz w:val="20"/>
          <w:szCs w:val="20"/>
        </w:rPr>
        <w:t>,</w:t>
      </w:r>
      <w:r w:rsidR="008A1691" w:rsidRPr="008A1691">
        <w:rPr>
          <w:i/>
          <w:spacing w:val="5"/>
          <w:w w:val="130"/>
          <w:sz w:val="20"/>
          <w:szCs w:val="20"/>
        </w:rPr>
        <w:t>y</w:t>
      </w:r>
      <w:r w:rsidR="008A1691" w:rsidRPr="008A1691">
        <w:rPr>
          <w:spacing w:val="-2"/>
          <w:w w:val="125"/>
          <w:sz w:val="20"/>
          <w:szCs w:val="20"/>
        </w:rPr>
        <w:t>=</w:t>
      </w:r>
      <w:r w:rsidR="008A1691" w:rsidRPr="008A1691">
        <w:rPr>
          <w:spacing w:val="4"/>
          <w:w w:val="99"/>
          <w:sz w:val="20"/>
          <w:szCs w:val="20"/>
        </w:rPr>
        <w:t>|</w:t>
      </w:r>
      <w:r w:rsidR="008A1691" w:rsidRPr="008A1691">
        <w:rPr>
          <w:spacing w:val="-2"/>
          <w:w w:val="10"/>
          <w:position w:val="-2"/>
          <w:sz w:val="20"/>
          <w:szCs w:val="20"/>
        </w:rPr>
        <w:t>/</w:t>
      </w:r>
      <w:proofErr w:type="spellStart"/>
      <w:r w:rsidR="008A1691" w:rsidRPr="008A1691">
        <w:rPr>
          <w:i/>
          <w:w w:val="135"/>
          <w:sz w:val="20"/>
          <w:szCs w:val="20"/>
        </w:rPr>
        <w:t>х</w:t>
      </w:r>
      <w:r w:rsidR="008A1691" w:rsidRPr="008A1691">
        <w:rPr>
          <w:i/>
          <w:spacing w:val="-3"/>
          <w:w w:val="135"/>
          <w:sz w:val="20"/>
          <w:szCs w:val="20"/>
        </w:rPr>
        <w:t>|</w:t>
      </w:r>
      <w:r w:rsidR="008A1691" w:rsidRPr="008A1691">
        <w:rPr>
          <w:i/>
          <w:spacing w:val="1"/>
          <w:w w:val="135"/>
          <w:sz w:val="20"/>
          <w:szCs w:val="20"/>
        </w:rPr>
        <w:t>,</w:t>
      </w:r>
      <w:r w:rsidR="008A1691" w:rsidRPr="008A1691">
        <w:rPr>
          <w:i/>
          <w:w w:val="135"/>
          <w:sz w:val="20"/>
          <w:szCs w:val="20"/>
        </w:rPr>
        <w:t>y</w:t>
      </w:r>
      <w:r w:rsidR="008A1691" w:rsidRPr="008A1691">
        <w:rPr>
          <w:i/>
          <w:spacing w:val="2"/>
          <w:w w:val="135"/>
          <w:sz w:val="20"/>
          <w:szCs w:val="20"/>
        </w:rPr>
        <w:t>=</w:t>
      </w:r>
      <w:r w:rsidR="008A1691" w:rsidRPr="008A1691">
        <w:rPr>
          <w:rFonts w:eastAsia="Cambria Math"/>
          <w:spacing w:val="2"/>
          <w:w w:val="132"/>
          <w:position w:val="-1"/>
          <w:sz w:val="20"/>
          <w:szCs w:val="20"/>
        </w:rPr>
        <w:t>√</w:t>
      </w:r>
      <w:proofErr w:type="spellEnd"/>
      <w:r w:rsidR="008A1691" w:rsidRPr="008A1691">
        <w:rPr>
          <w:rFonts w:eastAsia="Cambria Math"/>
          <w:spacing w:val="13"/>
          <w:w w:val="132"/>
          <w:sz w:val="20"/>
          <w:szCs w:val="20"/>
        </w:rPr>
        <w:t>𝑥</w:t>
      </w:r>
      <w:r w:rsidR="008A1691" w:rsidRPr="008A1691">
        <w:rPr>
          <w:w w:val="120"/>
          <w:sz w:val="20"/>
          <w:szCs w:val="20"/>
        </w:rPr>
        <w:t>,</w:t>
      </w:r>
      <w:r w:rsidR="008A1691" w:rsidRPr="008A1691">
        <w:rPr>
          <w:i/>
          <w:spacing w:val="1"/>
          <w:w w:val="120"/>
          <w:sz w:val="20"/>
          <w:szCs w:val="20"/>
        </w:rPr>
        <w:t>y</w:t>
      </w:r>
      <w:r w:rsidR="008A1691" w:rsidRPr="008A1691">
        <w:rPr>
          <w:w w:val="120"/>
          <w:sz w:val="20"/>
          <w:szCs w:val="20"/>
        </w:rPr>
        <w:t>=</w:t>
      </w:r>
      <w:r w:rsidR="008A1691" w:rsidRPr="008A1691">
        <w:rPr>
          <w:i/>
          <w:w w:val="120"/>
          <w:sz w:val="20"/>
          <w:szCs w:val="20"/>
        </w:rPr>
        <w:t>a</w:t>
      </w:r>
      <w:r w:rsidR="008A1691" w:rsidRPr="008A1691">
        <w:rPr>
          <w:i/>
          <w:spacing w:val="2"/>
          <w:w w:val="120"/>
          <w:sz w:val="20"/>
          <w:szCs w:val="20"/>
        </w:rPr>
        <w:t>x</w:t>
      </w:r>
      <w:r w:rsidR="008A1691" w:rsidRPr="008A1691">
        <w:rPr>
          <w:spacing w:val="-1"/>
          <w:w w:val="113"/>
          <w:sz w:val="20"/>
          <w:szCs w:val="20"/>
          <w:vertAlign w:val="superscript"/>
        </w:rPr>
        <w:t>2</w:t>
      </w:r>
      <w:r w:rsidR="008A1691" w:rsidRPr="008A1691">
        <w:rPr>
          <w:i/>
          <w:spacing w:val="-3"/>
          <w:w w:val="120"/>
          <w:sz w:val="20"/>
          <w:szCs w:val="20"/>
        </w:rPr>
        <w:t>+</w:t>
      </w:r>
      <w:r w:rsidR="008A1691" w:rsidRPr="008A1691">
        <w:rPr>
          <w:i/>
          <w:w w:val="120"/>
          <w:sz w:val="20"/>
          <w:szCs w:val="20"/>
        </w:rPr>
        <w:t>b</w:t>
      </w:r>
      <w:r w:rsidR="008A1691" w:rsidRPr="008A1691">
        <w:rPr>
          <w:i/>
          <w:spacing w:val="1"/>
          <w:w w:val="120"/>
          <w:sz w:val="20"/>
          <w:szCs w:val="20"/>
        </w:rPr>
        <w:t>x</w:t>
      </w:r>
      <w:r w:rsidR="008A1691" w:rsidRPr="008A1691">
        <w:rPr>
          <w:i/>
          <w:spacing w:val="-3"/>
          <w:w w:val="120"/>
          <w:sz w:val="20"/>
          <w:szCs w:val="20"/>
        </w:rPr>
        <w:t>+</w:t>
      </w:r>
      <w:r w:rsidR="008A1691" w:rsidRPr="008A1691">
        <w:rPr>
          <w:i/>
          <w:spacing w:val="1"/>
          <w:w w:val="120"/>
          <w:sz w:val="20"/>
          <w:szCs w:val="20"/>
        </w:rPr>
        <w:t>c</w:t>
      </w:r>
      <w:r w:rsidR="008A1691" w:rsidRPr="008A1691">
        <w:rPr>
          <w:w w:val="120"/>
          <w:sz w:val="20"/>
          <w:szCs w:val="20"/>
        </w:rPr>
        <w:t>,</w:t>
      </w:r>
      <w:r w:rsidR="008A1691" w:rsidRPr="008A1691">
        <w:rPr>
          <w:sz w:val="20"/>
          <w:szCs w:val="20"/>
        </w:rPr>
        <w:t>в</w:t>
      </w:r>
      <w:r w:rsidR="008A1691" w:rsidRPr="008A1691">
        <w:rPr>
          <w:sz w:val="20"/>
          <w:szCs w:val="20"/>
        </w:rPr>
        <w:tab/>
        <w:t>з</w:t>
      </w:r>
      <w:r w:rsidR="008A1691" w:rsidRPr="008A1691">
        <w:rPr>
          <w:spacing w:val="-1"/>
          <w:sz w:val="20"/>
          <w:szCs w:val="20"/>
        </w:rPr>
        <w:t>а</w:t>
      </w:r>
      <w:r w:rsidR="008A1691" w:rsidRPr="008A1691">
        <w:rPr>
          <w:spacing w:val="1"/>
          <w:sz w:val="20"/>
          <w:szCs w:val="20"/>
        </w:rPr>
        <w:t>в</w:t>
      </w:r>
      <w:r w:rsidR="008A1691" w:rsidRPr="008A1691">
        <w:rPr>
          <w:sz w:val="20"/>
          <w:szCs w:val="20"/>
        </w:rPr>
        <w:t>и</w:t>
      </w:r>
      <w:r w:rsidR="008A1691" w:rsidRPr="008A1691">
        <w:rPr>
          <w:spacing w:val="-1"/>
          <w:sz w:val="20"/>
          <w:szCs w:val="20"/>
        </w:rPr>
        <w:t>с</w:t>
      </w:r>
      <w:r w:rsidR="008A1691" w:rsidRPr="008A1691">
        <w:rPr>
          <w:sz w:val="20"/>
          <w:szCs w:val="20"/>
        </w:rPr>
        <w:t>и</w:t>
      </w:r>
      <w:r w:rsidR="008A1691" w:rsidRPr="008A1691">
        <w:rPr>
          <w:spacing w:val="-4"/>
          <w:sz w:val="20"/>
          <w:szCs w:val="20"/>
        </w:rPr>
        <w:t>м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-1"/>
          <w:sz w:val="20"/>
          <w:szCs w:val="20"/>
        </w:rPr>
        <w:t>с</w:t>
      </w:r>
      <w:r w:rsidR="008A1691" w:rsidRPr="008A1691">
        <w:rPr>
          <w:spacing w:val="-5"/>
          <w:sz w:val="20"/>
          <w:szCs w:val="20"/>
        </w:rPr>
        <w:t>т</w:t>
      </w:r>
      <w:r w:rsidR="008A1691" w:rsidRPr="008A1691">
        <w:rPr>
          <w:sz w:val="20"/>
          <w:szCs w:val="20"/>
        </w:rPr>
        <w:t>и</w:t>
      </w:r>
      <w:r w:rsidR="008A1691" w:rsidRPr="008A1691">
        <w:rPr>
          <w:sz w:val="20"/>
          <w:szCs w:val="20"/>
        </w:rPr>
        <w:tab/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z w:val="20"/>
          <w:szCs w:val="20"/>
        </w:rPr>
        <w:t>т</w:t>
      </w:r>
      <w:r w:rsidR="008A1691" w:rsidRPr="008A1691">
        <w:rPr>
          <w:sz w:val="20"/>
          <w:szCs w:val="20"/>
        </w:rPr>
        <w:tab/>
      </w:r>
      <w:r w:rsidR="008A1691" w:rsidRPr="008A1691">
        <w:rPr>
          <w:spacing w:val="-4"/>
          <w:sz w:val="20"/>
          <w:szCs w:val="20"/>
        </w:rPr>
        <w:t>з</w:t>
      </w:r>
      <w:r w:rsidR="008A1691" w:rsidRPr="008A1691">
        <w:rPr>
          <w:sz w:val="20"/>
          <w:szCs w:val="20"/>
        </w:rPr>
        <w:t>н</w:t>
      </w:r>
      <w:r w:rsidR="008A1691" w:rsidRPr="008A1691">
        <w:rPr>
          <w:spacing w:val="-1"/>
          <w:sz w:val="20"/>
          <w:szCs w:val="20"/>
        </w:rPr>
        <w:t>аче</w:t>
      </w:r>
      <w:r w:rsidR="008A1691" w:rsidRPr="008A1691">
        <w:rPr>
          <w:sz w:val="20"/>
          <w:szCs w:val="20"/>
        </w:rPr>
        <w:t>ний</w:t>
      </w:r>
      <w:r w:rsidR="008A1691" w:rsidRPr="008A1691">
        <w:rPr>
          <w:sz w:val="20"/>
          <w:szCs w:val="20"/>
        </w:rPr>
        <w:tab/>
      </w:r>
      <w:r w:rsidR="008A1691" w:rsidRPr="008A1691">
        <w:rPr>
          <w:spacing w:val="-7"/>
          <w:sz w:val="20"/>
          <w:szCs w:val="20"/>
        </w:rPr>
        <w:t>к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-3"/>
          <w:sz w:val="20"/>
          <w:szCs w:val="20"/>
        </w:rPr>
        <w:t>э</w:t>
      </w:r>
      <w:r w:rsidR="008A1691" w:rsidRPr="008A1691">
        <w:rPr>
          <w:spacing w:val="-2"/>
          <w:sz w:val="20"/>
          <w:szCs w:val="20"/>
        </w:rPr>
        <w:t>фф</w:t>
      </w:r>
      <w:r w:rsidR="008A1691" w:rsidRPr="008A1691">
        <w:rPr>
          <w:sz w:val="20"/>
          <w:szCs w:val="20"/>
        </w:rPr>
        <w:t>ици</w:t>
      </w:r>
      <w:r w:rsidR="008A1691" w:rsidRPr="008A1691">
        <w:rPr>
          <w:spacing w:val="-1"/>
          <w:sz w:val="20"/>
          <w:szCs w:val="20"/>
        </w:rPr>
        <w:t>е</w:t>
      </w:r>
      <w:r w:rsidR="008A1691" w:rsidRPr="008A1691">
        <w:rPr>
          <w:sz w:val="20"/>
          <w:szCs w:val="20"/>
        </w:rPr>
        <w:t>н</w:t>
      </w:r>
      <w:r w:rsidR="008A1691" w:rsidRPr="008A1691">
        <w:rPr>
          <w:spacing w:val="-5"/>
          <w:sz w:val="20"/>
          <w:szCs w:val="20"/>
        </w:rPr>
        <w:t>т</w:t>
      </w:r>
      <w:r w:rsidR="008A1691" w:rsidRPr="008A1691">
        <w:rPr>
          <w:spacing w:val="4"/>
          <w:sz w:val="20"/>
          <w:szCs w:val="20"/>
        </w:rPr>
        <w:t>о</w:t>
      </w:r>
      <w:r w:rsidR="008A1691" w:rsidRPr="008A1691">
        <w:rPr>
          <w:spacing w:val="1"/>
          <w:sz w:val="20"/>
          <w:szCs w:val="20"/>
        </w:rPr>
        <w:t>в</w:t>
      </w:r>
      <w:r w:rsidR="008A1691" w:rsidRPr="008A1691">
        <w:rPr>
          <w:sz w:val="20"/>
          <w:szCs w:val="20"/>
        </w:rPr>
        <w:t xml:space="preserve">; </w:t>
      </w:r>
      <w:r w:rsidR="008A1691" w:rsidRPr="008A1691">
        <w:rPr>
          <w:w w:val="105"/>
          <w:sz w:val="20"/>
          <w:szCs w:val="20"/>
        </w:rPr>
        <w:t>описывать</w:t>
      </w:r>
      <w:r w:rsidR="008A1691" w:rsidRPr="008A1691">
        <w:rPr>
          <w:spacing w:val="-6"/>
          <w:w w:val="105"/>
          <w:sz w:val="20"/>
          <w:szCs w:val="20"/>
        </w:rPr>
        <w:t xml:space="preserve"> </w:t>
      </w:r>
      <w:r w:rsidR="008A1691" w:rsidRPr="008A1691">
        <w:rPr>
          <w:w w:val="105"/>
          <w:sz w:val="20"/>
          <w:szCs w:val="20"/>
        </w:rPr>
        <w:t>свойства</w:t>
      </w:r>
      <w:r w:rsidR="008A1691" w:rsidRPr="008A1691">
        <w:rPr>
          <w:spacing w:val="-3"/>
          <w:w w:val="105"/>
          <w:sz w:val="20"/>
          <w:szCs w:val="20"/>
        </w:rPr>
        <w:t xml:space="preserve"> </w:t>
      </w:r>
      <w:r w:rsidR="008A1691" w:rsidRPr="008A1691">
        <w:rPr>
          <w:w w:val="105"/>
          <w:sz w:val="20"/>
          <w:szCs w:val="20"/>
        </w:rPr>
        <w:t>функций.</w:t>
      </w:r>
    </w:p>
    <w:p w:rsidR="008A1691" w:rsidRPr="008A1691" w:rsidRDefault="008A1691" w:rsidP="008A1691">
      <w:pPr>
        <w:pStyle w:val="a3"/>
        <w:spacing w:before="7" w:line="237" w:lineRule="auto"/>
        <w:ind w:right="684" w:hanging="144"/>
        <w:rPr>
          <w:sz w:val="20"/>
          <w:szCs w:val="20"/>
        </w:rPr>
      </w:pPr>
      <w:r w:rsidRPr="008A1691">
        <w:rPr>
          <w:sz w:val="20"/>
          <w:szCs w:val="20"/>
        </w:rPr>
        <w:t>Строить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6"/>
          <w:sz w:val="20"/>
          <w:szCs w:val="20"/>
        </w:rPr>
        <w:t xml:space="preserve"> </w:t>
      </w:r>
      <w:r w:rsidRPr="008A1691">
        <w:rPr>
          <w:sz w:val="20"/>
          <w:szCs w:val="20"/>
        </w:rPr>
        <w:t>изображать</w:t>
      </w:r>
      <w:r w:rsidRPr="008A1691">
        <w:rPr>
          <w:spacing w:val="7"/>
          <w:sz w:val="20"/>
          <w:szCs w:val="20"/>
        </w:rPr>
        <w:t xml:space="preserve"> </w:t>
      </w:r>
      <w:r w:rsidRPr="008A1691">
        <w:rPr>
          <w:sz w:val="20"/>
          <w:szCs w:val="20"/>
        </w:rPr>
        <w:t>схематически</w:t>
      </w:r>
      <w:r w:rsidRPr="008A1691">
        <w:rPr>
          <w:spacing w:val="6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графики</w:t>
      </w:r>
      <w:r w:rsidRPr="008A1691">
        <w:rPr>
          <w:spacing w:val="13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квадратичных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функций,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описывать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свойства квадратичных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функций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графикам.</w:t>
      </w:r>
    </w:p>
    <w:p w:rsidR="008A1691" w:rsidRPr="008A1691" w:rsidRDefault="008A1691" w:rsidP="008A1691">
      <w:pPr>
        <w:pStyle w:val="a3"/>
        <w:spacing w:before="2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lastRenderedPageBreak/>
        <w:t>Распознавать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квадратичную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по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формуле,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приводить примеры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квадратичных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функций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реальной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жизни,</w:t>
      </w:r>
      <w:r w:rsidRPr="008A1691">
        <w:rPr>
          <w:spacing w:val="4"/>
          <w:sz w:val="20"/>
          <w:szCs w:val="20"/>
        </w:rPr>
        <w:t xml:space="preserve"> </w:t>
      </w:r>
      <w:r w:rsidRPr="008A1691">
        <w:rPr>
          <w:sz w:val="20"/>
          <w:szCs w:val="20"/>
        </w:rPr>
        <w:t>физики,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геометрии.</w:t>
      </w:r>
    </w:p>
    <w:p w:rsidR="008A1691" w:rsidRPr="008A1691" w:rsidRDefault="008A1691" w:rsidP="008A1691">
      <w:pPr>
        <w:pStyle w:val="1"/>
        <w:spacing w:before="8"/>
        <w:rPr>
          <w:b w:val="0"/>
          <w:sz w:val="20"/>
          <w:szCs w:val="20"/>
        </w:rPr>
      </w:pPr>
      <w:r w:rsidRPr="008A1691">
        <w:rPr>
          <w:b w:val="0"/>
          <w:sz w:val="20"/>
          <w:szCs w:val="20"/>
        </w:rPr>
        <w:t>Числовые</w:t>
      </w:r>
      <w:r w:rsidRPr="008A1691">
        <w:rPr>
          <w:b w:val="0"/>
          <w:spacing w:val="-2"/>
          <w:sz w:val="20"/>
          <w:szCs w:val="20"/>
        </w:rPr>
        <w:t xml:space="preserve"> </w:t>
      </w:r>
      <w:r w:rsidRPr="008A1691">
        <w:rPr>
          <w:b w:val="0"/>
          <w:sz w:val="20"/>
          <w:szCs w:val="20"/>
        </w:rPr>
        <w:t>последовательности</w:t>
      </w:r>
    </w:p>
    <w:p w:rsidR="008A1691" w:rsidRPr="008A1691" w:rsidRDefault="008A1691" w:rsidP="008A1691">
      <w:pPr>
        <w:pStyle w:val="a3"/>
        <w:spacing w:line="242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Распознавать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арифметическую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геометрическую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прогрессии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при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разных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способах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задания.</w:t>
      </w:r>
    </w:p>
    <w:p w:rsidR="008A1691" w:rsidRPr="008A1691" w:rsidRDefault="008A1691" w:rsidP="008A1691">
      <w:pPr>
        <w:pStyle w:val="a3"/>
        <w:spacing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Выполнять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вычисления</w:t>
      </w:r>
      <w:r w:rsidRPr="008A1691">
        <w:rPr>
          <w:spacing w:val="1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использованием</w:t>
      </w:r>
      <w:r w:rsidRPr="008A1691">
        <w:rPr>
          <w:spacing w:val="58"/>
          <w:sz w:val="20"/>
          <w:szCs w:val="20"/>
        </w:rPr>
        <w:t xml:space="preserve"> </w:t>
      </w:r>
      <w:r w:rsidRPr="008A1691">
        <w:rPr>
          <w:sz w:val="20"/>
          <w:szCs w:val="20"/>
        </w:rPr>
        <w:t>формул</w:t>
      </w:r>
      <w:r w:rsidRPr="008A1691">
        <w:rPr>
          <w:spacing w:val="6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n­го</w:t>
      </w:r>
      <w:proofErr w:type="spellEnd"/>
      <w:r w:rsidRPr="008A1691">
        <w:rPr>
          <w:spacing w:val="5"/>
          <w:sz w:val="20"/>
          <w:szCs w:val="20"/>
        </w:rPr>
        <w:t xml:space="preserve"> </w:t>
      </w:r>
      <w:r w:rsidRPr="008A1691">
        <w:rPr>
          <w:sz w:val="20"/>
          <w:szCs w:val="20"/>
        </w:rPr>
        <w:t>члена</w:t>
      </w:r>
      <w:r w:rsidRPr="008A1691">
        <w:rPr>
          <w:spacing w:val="60"/>
          <w:sz w:val="20"/>
          <w:szCs w:val="20"/>
        </w:rPr>
        <w:t xml:space="preserve"> </w:t>
      </w:r>
      <w:r w:rsidRPr="008A1691">
        <w:rPr>
          <w:sz w:val="20"/>
          <w:szCs w:val="20"/>
        </w:rPr>
        <w:t>арифметической</w:t>
      </w:r>
      <w:r w:rsidRPr="008A1691">
        <w:rPr>
          <w:spacing w:val="2"/>
          <w:sz w:val="20"/>
          <w:szCs w:val="20"/>
        </w:rPr>
        <w:t xml:space="preserve"> </w:t>
      </w:r>
      <w:r w:rsidRPr="008A1691">
        <w:rPr>
          <w:sz w:val="20"/>
          <w:szCs w:val="20"/>
        </w:rPr>
        <w:t>и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геометрической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прогрессий,</w:t>
      </w:r>
      <w:r w:rsidRPr="008A1691">
        <w:rPr>
          <w:spacing w:val="-1"/>
          <w:sz w:val="20"/>
          <w:szCs w:val="20"/>
        </w:rPr>
        <w:t xml:space="preserve"> </w:t>
      </w:r>
      <w:r w:rsidRPr="008A1691">
        <w:rPr>
          <w:sz w:val="20"/>
          <w:szCs w:val="20"/>
        </w:rPr>
        <w:t>суммы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первых</w:t>
      </w:r>
      <w:r w:rsidRPr="008A1691">
        <w:rPr>
          <w:spacing w:val="-3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n</w:t>
      </w:r>
      <w:proofErr w:type="spellEnd"/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членов.</w:t>
      </w:r>
    </w:p>
    <w:p w:rsidR="008A1691" w:rsidRPr="008A1691" w:rsidRDefault="008A1691" w:rsidP="008A1691">
      <w:pPr>
        <w:pStyle w:val="a3"/>
        <w:spacing w:line="293" w:lineRule="exact"/>
        <w:ind w:left="519" w:firstLine="0"/>
        <w:rPr>
          <w:sz w:val="20"/>
          <w:szCs w:val="20"/>
        </w:rPr>
      </w:pPr>
      <w:r w:rsidRPr="008A1691">
        <w:rPr>
          <w:sz w:val="20"/>
          <w:szCs w:val="20"/>
        </w:rPr>
        <w:t>Изображать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члены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последовательности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точками на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координатной плоскости.</w:t>
      </w:r>
    </w:p>
    <w:p w:rsidR="008A1691" w:rsidRPr="008A1691" w:rsidRDefault="008A1691" w:rsidP="008A1691">
      <w:pPr>
        <w:pStyle w:val="a3"/>
        <w:spacing w:before="2" w:line="237" w:lineRule="auto"/>
        <w:ind w:hanging="144"/>
        <w:rPr>
          <w:sz w:val="20"/>
          <w:szCs w:val="20"/>
        </w:rPr>
      </w:pPr>
      <w:r w:rsidRPr="008A1691">
        <w:rPr>
          <w:sz w:val="20"/>
          <w:szCs w:val="20"/>
        </w:rPr>
        <w:t>Решать</w:t>
      </w:r>
      <w:r w:rsidRPr="008A1691">
        <w:rPr>
          <w:spacing w:val="43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задачи,</w:t>
      </w:r>
      <w:r w:rsidRPr="008A1691">
        <w:rPr>
          <w:spacing w:val="43"/>
          <w:sz w:val="20"/>
          <w:szCs w:val="20"/>
        </w:rPr>
        <w:t xml:space="preserve"> </w:t>
      </w:r>
      <w:r w:rsidRPr="008A1691">
        <w:rPr>
          <w:sz w:val="20"/>
          <w:szCs w:val="20"/>
        </w:rPr>
        <w:t>связанные</w:t>
      </w:r>
      <w:r w:rsidRPr="008A1691">
        <w:rPr>
          <w:spacing w:val="42"/>
          <w:sz w:val="20"/>
          <w:szCs w:val="20"/>
        </w:rPr>
        <w:t xml:space="preserve"> </w:t>
      </w:r>
      <w:r w:rsidRPr="008A1691">
        <w:rPr>
          <w:sz w:val="20"/>
          <w:szCs w:val="20"/>
        </w:rPr>
        <w:t>с</w:t>
      </w:r>
      <w:r w:rsidRPr="008A1691">
        <w:rPr>
          <w:spacing w:val="41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числовыми</w:t>
      </w:r>
      <w:r w:rsidRPr="008A1691">
        <w:rPr>
          <w:spacing w:val="43"/>
          <w:sz w:val="20"/>
          <w:szCs w:val="20"/>
        </w:rPr>
        <w:t xml:space="preserve"> </w:t>
      </w:r>
      <w:r w:rsidRPr="008A1691">
        <w:rPr>
          <w:sz w:val="20"/>
          <w:szCs w:val="20"/>
        </w:rPr>
        <w:t>последовательностями,</w:t>
      </w:r>
      <w:r w:rsidRPr="008A1691">
        <w:rPr>
          <w:spacing w:val="39"/>
          <w:sz w:val="20"/>
          <w:szCs w:val="20"/>
        </w:rPr>
        <w:t xml:space="preserve"> </w:t>
      </w:r>
      <w:r w:rsidRPr="008A1691">
        <w:rPr>
          <w:sz w:val="20"/>
          <w:szCs w:val="20"/>
        </w:rPr>
        <w:t>в</w:t>
      </w:r>
      <w:r w:rsidRPr="008A1691">
        <w:rPr>
          <w:spacing w:val="44"/>
          <w:sz w:val="20"/>
          <w:szCs w:val="20"/>
        </w:rPr>
        <w:t xml:space="preserve"> </w:t>
      </w:r>
      <w:r w:rsidRPr="008A1691">
        <w:rPr>
          <w:sz w:val="20"/>
          <w:szCs w:val="20"/>
        </w:rPr>
        <w:t>том</w:t>
      </w:r>
      <w:r w:rsidRPr="008A1691">
        <w:rPr>
          <w:spacing w:val="43"/>
          <w:sz w:val="20"/>
          <w:szCs w:val="20"/>
        </w:rPr>
        <w:t xml:space="preserve"> </w:t>
      </w:r>
      <w:r w:rsidRPr="008A1691">
        <w:rPr>
          <w:sz w:val="20"/>
          <w:szCs w:val="20"/>
        </w:rPr>
        <w:t>числе</w:t>
      </w:r>
      <w:r w:rsidRPr="008A1691">
        <w:rPr>
          <w:spacing w:val="41"/>
          <w:sz w:val="20"/>
          <w:szCs w:val="20"/>
        </w:rPr>
        <w:t xml:space="preserve"> </w:t>
      </w:r>
      <w:r w:rsidRPr="008A1691">
        <w:rPr>
          <w:sz w:val="20"/>
          <w:szCs w:val="20"/>
        </w:rPr>
        <w:t>задачи</w:t>
      </w:r>
      <w:r w:rsidRPr="008A1691">
        <w:rPr>
          <w:spacing w:val="43"/>
          <w:sz w:val="20"/>
          <w:szCs w:val="20"/>
        </w:rPr>
        <w:t xml:space="preserve"> </w:t>
      </w:r>
      <w:r w:rsidRPr="008A1691">
        <w:rPr>
          <w:sz w:val="20"/>
          <w:szCs w:val="20"/>
        </w:rPr>
        <w:t>из</w:t>
      </w:r>
      <w:r w:rsidRPr="008A1691">
        <w:rPr>
          <w:spacing w:val="-57"/>
          <w:sz w:val="20"/>
          <w:szCs w:val="20"/>
        </w:rPr>
        <w:t xml:space="preserve"> </w:t>
      </w:r>
      <w:r w:rsidRPr="008A1691">
        <w:rPr>
          <w:sz w:val="20"/>
          <w:szCs w:val="20"/>
        </w:rPr>
        <w:t>реальной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жизни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(с</w:t>
      </w:r>
      <w:r w:rsidRPr="008A1691">
        <w:rPr>
          <w:spacing w:val="-4"/>
          <w:sz w:val="20"/>
          <w:szCs w:val="20"/>
        </w:rPr>
        <w:t xml:space="preserve"> </w:t>
      </w:r>
      <w:r w:rsidRPr="008A1691">
        <w:rPr>
          <w:sz w:val="20"/>
          <w:szCs w:val="20"/>
        </w:rPr>
        <w:t>использованием</w:t>
      </w:r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калькулятора,</w:t>
      </w:r>
      <w:r w:rsidRPr="008A1691">
        <w:rPr>
          <w:spacing w:val="3"/>
          <w:sz w:val="20"/>
          <w:szCs w:val="20"/>
        </w:rPr>
        <w:t xml:space="preserve"> </w:t>
      </w:r>
      <w:r w:rsidRPr="008A1691">
        <w:rPr>
          <w:sz w:val="20"/>
          <w:szCs w:val="20"/>
        </w:rPr>
        <w:t>цифровых</w:t>
      </w:r>
      <w:r w:rsidRPr="008A1691">
        <w:rPr>
          <w:spacing w:val="-3"/>
          <w:sz w:val="20"/>
          <w:szCs w:val="20"/>
        </w:rPr>
        <w:t xml:space="preserve"> </w:t>
      </w:r>
      <w:r w:rsidRPr="008A1691">
        <w:rPr>
          <w:sz w:val="20"/>
          <w:szCs w:val="20"/>
        </w:rPr>
        <w:t>технологий).</w:t>
      </w:r>
    </w:p>
    <w:p w:rsidR="008A1691" w:rsidRPr="008A1691" w:rsidRDefault="008A1691" w:rsidP="008A1691">
      <w:pPr>
        <w:spacing w:line="237" w:lineRule="auto"/>
        <w:rPr>
          <w:sz w:val="20"/>
          <w:szCs w:val="20"/>
        </w:rPr>
        <w:sectPr w:rsidR="008A1691" w:rsidRPr="008A1691" w:rsidSect="00C231A8">
          <w:pgSz w:w="11910" w:h="16840"/>
          <w:pgMar w:top="1140" w:right="720" w:bottom="1180" w:left="1180" w:header="0" w:footer="918" w:gutter="0"/>
          <w:cols w:space="720"/>
        </w:sectPr>
      </w:pPr>
    </w:p>
    <w:p w:rsidR="008A1691" w:rsidRPr="008A1691" w:rsidRDefault="008A1691" w:rsidP="008A1691">
      <w:pPr>
        <w:pStyle w:val="1"/>
        <w:spacing w:before="62" w:line="240" w:lineRule="auto"/>
        <w:ind w:left="1921" w:right="1533"/>
        <w:jc w:val="center"/>
        <w:rPr>
          <w:sz w:val="20"/>
          <w:szCs w:val="20"/>
        </w:rPr>
      </w:pPr>
      <w:proofErr w:type="gramStart"/>
      <w:r w:rsidRPr="008A1691">
        <w:rPr>
          <w:sz w:val="20"/>
          <w:szCs w:val="20"/>
        </w:rPr>
        <w:lastRenderedPageBreak/>
        <w:t>Тематическое</w:t>
      </w:r>
      <w:proofErr w:type="gramEnd"/>
      <w:r w:rsidRPr="008A1691">
        <w:rPr>
          <w:spacing w:val="-2"/>
          <w:sz w:val="20"/>
          <w:szCs w:val="20"/>
        </w:rPr>
        <w:t xml:space="preserve"> </w:t>
      </w:r>
      <w:proofErr w:type="spellStart"/>
      <w:r w:rsidRPr="008A1691">
        <w:rPr>
          <w:sz w:val="20"/>
          <w:szCs w:val="20"/>
        </w:rPr>
        <w:t>планированиеучебного</w:t>
      </w:r>
      <w:proofErr w:type="spellEnd"/>
      <w:r w:rsidRPr="008A1691">
        <w:rPr>
          <w:spacing w:val="-2"/>
          <w:sz w:val="20"/>
          <w:szCs w:val="20"/>
        </w:rPr>
        <w:t xml:space="preserve"> </w:t>
      </w:r>
      <w:r w:rsidRPr="008A1691">
        <w:rPr>
          <w:sz w:val="20"/>
          <w:szCs w:val="20"/>
        </w:rPr>
        <w:t>курса</w:t>
      </w:r>
      <w:r w:rsidRPr="008A1691"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а</w:t>
      </w:r>
      <w:r w:rsidRPr="008A1691">
        <w:rPr>
          <w:sz w:val="20"/>
          <w:szCs w:val="20"/>
        </w:rPr>
        <w:t>лгебра</w:t>
      </w:r>
    </w:p>
    <w:p w:rsidR="008A1691" w:rsidRPr="008A1691" w:rsidRDefault="008A1691" w:rsidP="008A1691">
      <w:pPr>
        <w:pStyle w:val="a3"/>
        <w:spacing w:before="7"/>
        <w:ind w:left="0" w:firstLine="0"/>
        <w:rPr>
          <w:sz w:val="20"/>
          <w:szCs w:val="20"/>
        </w:rPr>
      </w:pPr>
    </w:p>
    <w:p w:rsidR="008A1691" w:rsidRPr="008A1691" w:rsidRDefault="008A1691" w:rsidP="008A1691">
      <w:pPr>
        <w:pStyle w:val="a5"/>
        <w:numPr>
          <w:ilvl w:val="0"/>
          <w:numId w:val="4"/>
        </w:numPr>
        <w:tabs>
          <w:tab w:val="left" w:pos="702"/>
        </w:tabs>
        <w:spacing w:after="49"/>
        <w:rPr>
          <w:sz w:val="20"/>
          <w:szCs w:val="20"/>
        </w:rPr>
      </w:pPr>
      <w:r w:rsidRPr="008A1691">
        <w:rPr>
          <w:sz w:val="20"/>
          <w:szCs w:val="20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82"/>
        <w:gridCol w:w="1133"/>
        <w:gridCol w:w="1277"/>
        <w:gridCol w:w="2599"/>
        <w:gridCol w:w="3946"/>
      </w:tblGrid>
      <w:tr w:rsidR="008A1691" w:rsidRPr="008A1691" w:rsidTr="008A1691">
        <w:trPr>
          <w:trHeight w:val="1819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 w:line="247" w:lineRule="auto"/>
              <w:ind w:left="172" w:right="131" w:firstLine="4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№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A1691">
              <w:rPr>
                <w:sz w:val="20"/>
                <w:szCs w:val="20"/>
              </w:rPr>
              <w:t>/</w:t>
            </w:r>
            <w:proofErr w:type="spellStart"/>
            <w:r w:rsidRPr="008A169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 w:line="247" w:lineRule="auto"/>
              <w:ind w:left="335" w:right="101" w:hanging="202"/>
              <w:rPr>
                <w:sz w:val="20"/>
                <w:szCs w:val="20"/>
              </w:rPr>
            </w:pPr>
            <w:r w:rsidRPr="008A1691">
              <w:rPr>
                <w:spacing w:val="-1"/>
                <w:sz w:val="20"/>
                <w:szCs w:val="20"/>
              </w:rPr>
              <w:t>Тема/</w:t>
            </w:r>
            <w:proofErr w:type="spellStart"/>
            <w:proofErr w:type="gramStart"/>
            <w:r w:rsidRPr="008A1691">
              <w:rPr>
                <w:spacing w:val="-1"/>
                <w:sz w:val="20"/>
                <w:szCs w:val="20"/>
              </w:rPr>
              <w:t>ра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здел</w:t>
            </w:r>
            <w:proofErr w:type="spellEnd"/>
            <w:proofErr w:type="gram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42" w:lineRule="auto"/>
              <w:ind w:left="124" w:right="105"/>
              <w:jc w:val="center"/>
              <w:rPr>
                <w:sz w:val="20"/>
                <w:szCs w:val="20"/>
              </w:rPr>
            </w:pPr>
            <w:proofErr w:type="spellStart"/>
            <w:r w:rsidRPr="008A1691">
              <w:rPr>
                <w:spacing w:val="-1"/>
                <w:sz w:val="20"/>
                <w:szCs w:val="20"/>
              </w:rPr>
              <w:t>Количест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во</w:t>
            </w:r>
            <w:proofErr w:type="gramEnd"/>
            <w:r w:rsidRPr="008A1691">
              <w:rPr>
                <w:sz w:val="20"/>
                <w:szCs w:val="20"/>
              </w:rPr>
              <w:t xml:space="preserve"> часов,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отводим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ых</w:t>
            </w:r>
            <w:proofErr w:type="spellEnd"/>
            <w:r w:rsidRPr="008A1691">
              <w:rPr>
                <w:sz w:val="20"/>
                <w:szCs w:val="20"/>
              </w:rPr>
              <w:t xml:space="preserve"> 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освоение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темы</w:t>
            </w:r>
          </w:p>
        </w:tc>
        <w:tc>
          <w:tcPr>
            <w:tcW w:w="2599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 w:line="247" w:lineRule="auto"/>
              <w:ind w:left="312" w:right="283" w:firstLine="21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 xml:space="preserve">Электронные </w:t>
            </w:r>
            <w:proofErr w:type="spellStart"/>
            <w:r w:rsidRPr="008A1691">
              <w:rPr>
                <w:sz w:val="20"/>
                <w:szCs w:val="20"/>
              </w:rPr>
              <w:t>учебн</w:t>
            </w:r>
            <w:proofErr w:type="gramStart"/>
            <w:r w:rsidRPr="008A1691">
              <w:rPr>
                <w:sz w:val="20"/>
                <w:szCs w:val="20"/>
              </w:rPr>
              <w:t>о</w:t>
            </w:r>
            <w:proofErr w:type="spellEnd"/>
            <w:r w:rsidRPr="008A1691">
              <w:rPr>
                <w:sz w:val="20"/>
                <w:szCs w:val="20"/>
              </w:rPr>
              <w:t>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методические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материалы</w:t>
            </w:r>
          </w:p>
        </w:tc>
        <w:tc>
          <w:tcPr>
            <w:tcW w:w="3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ind w:left="25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Воспитательный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аспект</w:t>
            </w:r>
          </w:p>
        </w:tc>
      </w:tr>
      <w:tr w:rsidR="008A1691" w:rsidRPr="008A1691" w:rsidTr="008A1691">
        <w:trPr>
          <w:trHeight w:val="2556"/>
        </w:trPr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112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112" w:right="117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Числа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вычисл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ения</w:t>
            </w:r>
            <w:proofErr w:type="spellEnd"/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Рацион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альные</w:t>
            </w:r>
            <w:proofErr w:type="spell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числа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2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26</w:t>
            </w:r>
          </w:p>
        </w:tc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Default="00961C16" w:rsidP="0041454F">
            <w:pPr>
              <w:pStyle w:val="TableParagraph"/>
              <w:spacing w:before="1"/>
              <w:ind w:left="113"/>
              <w:rPr>
                <w:sz w:val="20"/>
                <w:szCs w:val="20"/>
              </w:rPr>
            </w:pPr>
            <w:hyperlink r:id="rId9">
              <w:r w:rsidR="008A1691" w:rsidRPr="008A1691">
                <w:rPr>
                  <w:sz w:val="20"/>
                  <w:szCs w:val="20"/>
                </w:rPr>
                <w:t>http://school-collection.edu.ru</w:t>
              </w:r>
            </w:hyperlink>
          </w:p>
          <w:p w:rsidR="008A1691" w:rsidRPr="008A1691" w:rsidRDefault="008A1691" w:rsidP="0041454F">
            <w:pPr>
              <w:pStyle w:val="TableParagraph"/>
              <w:spacing w:before="1"/>
              <w:ind w:left="113"/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3" w:right="251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rPr>
          <w:trHeight w:val="343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112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76" w:lineRule="auto"/>
              <w:ind w:left="112" w:right="111"/>
              <w:jc w:val="both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Алгебра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ические</w:t>
            </w:r>
            <w:proofErr w:type="spellEnd"/>
            <w:proofErr w:type="gram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выраже</w:t>
            </w:r>
            <w:proofErr w:type="spell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2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29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Default="00961C16" w:rsidP="0041454F">
            <w:pPr>
              <w:pStyle w:val="TableParagraph"/>
              <w:spacing w:before="1"/>
              <w:ind w:left="113"/>
              <w:rPr>
                <w:sz w:val="20"/>
                <w:szCs w:val="20"/>
              </w:rPr>
            </w:pPr>
            <w:hyperlink r:id="rId10">
              <w:r w:rsidR="008A1691" w:rsidRPr="008A1691">
                <w:rPr>
                  <w:sz w:val="20"/>
                  <w:szCs w:val="20"/>
                </w:rPr>
                <w:t>http://school-collection.edu.ru</w:t>
              </w:r>
            </w:hyperlink>
          </w:p>
          <w:p w:rsidR="008A1691" w:rsidRPr="008A1691" w:rsidRDefault="008A1691" w:rsidP="0041454F">
            <w:pPr>
              <w:pStyle w:val="TableParagraph"/>
              <w:spacing w:before="1"/>
              <w:ind w:left="113"/>
              <w:rPr>
                <w:sz w:val="20"/>
                <w:szCs w:val="20"/>
              </w:rPr>
            </w:pP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3" w:right="251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rPr>
          <w:trHeight w:val="2931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112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76" w:lineRule="auto"/>
              <w:ind w:left="112" w:right="186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Уравне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2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21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961C16" w:rsidP="0041454F">
            <w:pPr>
              <w:pStyle w:val="TableParagraph"/>
              <w:spacing w:before="1"/>
              <w:ind w:left="113"/>
              <w:rPr>
                <w:sz w:val="20"/>
                <w:szCs w:val="20"/>
              </w:rPr>
            </w:pPr>
            <w:hyperlink r:id="rId11">
              <w:r w:rsidR="008A1691" w:rsidRPr="008A1691">
                <w:rPr>
                  <w:sz w:val="20"/>
                  <w:szCs w:val="20"/>
                </w:rPr>
                <w:t>http://school-collection.edu.ru</w:t>
              </w:r>
            </w:hyperlink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</w:p>
          <w:p w:rsidR="008A1691" w:rsidRPr="008A1691" w:rsidRDefault="008A1691" w:rsidP="0041454F">
            <w:pPr>
              <w:pStyle w:val="TableParagraph"/>
              <w:spacing w:line="275" w:lineRule="exact"/>
              <w:ind w:left="11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Выражающий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266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познавательный интерес.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</w:t>
            </w:r>
            <w:r w:rsidRPr="008A1691">
              <w:rPr>
                <w:spacing w:val="-1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мире.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Знающий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75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right="201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Коорди</w:t>
            </w:r>
            <w:proofErr w:type="spell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наты</w:t>
            </w:r>
            <w:proofErr w:type="spellEnd"/>
            <w:proofErr w:type="gramEnd"/>
            <w:r w:rsidRPr="008A1691">
              <w:rPr>
                <w:sz w:val="20"/>
                <w:szCs w:val="20"/>
              </w:rPr>
              <w:t xml:space="preserve">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график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и.</w:t>
            </w:r>
          </w:p>
          <w:p w:rsidR="008A1691" w:rsidRPr="008A1691" w:rsidRDefault="008A1691" w:rsidP="0041454F">
            <w:pPr>
              <w:pStyle w:val="TableParagraph"/>
              <w:spacing w:line="242" w:lineRule="auto"/>
              <w:ind w:right="113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Функци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proofErr w:type="gram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496" w:right="486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26</w:t>
            </w:r>
          </w:p>
        </w:tc>
        <w:tc>
          <w:tcPr>
            <w:tcW w:w="2599" w:type="dxa"/>
          </w:tcPr>
          <w:p w:rsidR="008A1691" w:rsidRPr="008A1691" w:rsidRDefault="00961C16" w:rsidP="0041454F">
            <w:pPr>
              <w:pStyle w:val="TableParagraph"/>
              <w:spacing w:before="1"/>
              <w:rPr>
                <w:sz w:val="20"/>
                <w:szCs w:val="20"/>
              </w:rPr>
            </w:pPr>
            <w:hyperlink r:id="rId12">
              <w:r w:rsidR="008A1691" w:rsidRPr="008A1691">
                <w:rPr>
                  <w:sz w:val="20"/>
                  <w:szCs w:val="20"/>
                </w:rPr>
                <w:t>http://school-collection.edu.ru</w:t>
              </w:r>
            </w:hyperlink>
          </w:p>
        </w:tc>
        <w:tc>
          <w:tcPr>
            <w:tcW w:w="3946" w:type="dxa"/>
          </w:tcPr>
          <w:p w:rsidR="008A1691" w:rsidRPr="008A1691" w:rsidRDefault="008A1691" w:rsidP="0041454F">
            <w:pPr>
              <w:pStyle w:val="TableParagraph"/>
              <w:spacing w:line="259" w:lineRule="auto"/>
              <w:ind w:right="20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266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</w:t>
            </w:r>
            <w:r w:rsidRPr="008A1691">
              <w:rPr>
                <w:spacing w:val="-1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мире.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Знающий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</w:tbl>
    <w:p w:rsidR="008A1691" w:rsidRPr="008A1691" w:rsidRDefault="008A1691" w:rsidP="008A1691">
      <w:pPr>
        <w:pStyle w:val="a3"/>
        <w:spacing w:before="5"/>
        <w:ind w:left="0" w:firstLine="0"/>
        <w:rPr>
          <w:sz w:val="20"/>
          <w:szCs w:val="20"/>
        </w:rPr>
      </w:pPr>
    </w:p>
    <w:p w:rsidR="008A1691" w:rsidRPr="008A1691" w:rsidRDefault="008A1691" w:rsidP="008A1691">
      <w:pPr>
        <w:pStyle w:val="a5"/>
        <w:numPr>
          <w:ilvl w:val="0"/>
          <w:numId w:val="4"/>
        </w:numPr>
        <w:tabs>
          <w:tab w:val="left" w:pos="703"/>
        </w:tabs>
        <w:spacing w:before="90" w:after="49"/>
        <w:ind w:left="702" w:hanging="184"/>
        <w:rPr>
          <w:sz w:val="20"/>
          <w:szCs w:val="20"/>
        </w:rPr>
      </w:pPr>
      <w:r w:rsidRPr="008A1691">
        <w:rPr>
          <w:sz w:val="20"/>
          <w:szCs w:val="20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82"/>
        <w:gridCol w:w="1133"/>
        <w:gridCol w:w="1277"/>
        <w:gridCol w:w="2599"/>
        <w:gridCol w:w="3945"/>
      </w:tblGrid>
      <w:tr w:rsidR="008A1691" w:rsidRPr="008A1691" w:rsidTr="008A1691">
        <w:trPr>
          <w:trHeight w:val="1195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 w:line="242" w:lineRule="auto"/>
              <w:ind w:left="172" w:right="131" w:firstLine="4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№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A1691">
              <w:rPr>
                <w:sz w:val="20"/>
                <w:szCs w:val="20"/>
              </w:rPr>
              <w:t>/</w:t>
            </w:r>
            <w:proofErr w:type="spellStart"/>
            <w:r w:rsidRPr="008A169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 w:line="242" w:lineRule="auto"/>
              <w:ind w:left="335" w:right="101" w:hanging="202"/>
              <w:rPr>
                <w:sz w:val="20"/>
                <w:szCs w:val="20"/>
              </w:rPr>
            </w:pPr>
            <w:r w:rsidRPr="008A1691">
              <w:rPr>
                <w:spacing w:val="-1"/>
                <w:sz w:val="20"/>
                <w:szCs w:val="20"/>
              </w:rPr>
              <w:t>Тема/</w:t>
            </w:r>
            <w:proofErr w:type="spellStart"/>
            <w:proofErr w:type="gramStart"/>
            <w:r w:rsidRPr="008A1691">
              <w:rPr>
                <w:spacing w:val="-1"/>
                <w:sz w:val="20"/>
                <w:szCs w:val="20"/>
              </w:rPr>
              <w:t>ра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здел</w:t>
            </w:r>
            <w:proofErr w:type="spellEnd"/>
            <w:proofErr w:type="gram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ind w:left="124" w:right="105"/>
              <w:jc w:val="center"/>
              <w:rPr>
                <w:sz w:val="20"/>
                <w:szCs w:val="20"/>
              </w:rPr>
            </w:pPr>
            <w:proofErr w:type="spellStart"/>
            <w:r w:rsidRPr="008A1691">
              <w:rPr>
                <w:spacing w:val="-1"/>
                <w:sz w:val="20"/>
                <w:szCs w:val="20"/>
              </w:rPr>
              <w:t>Количест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во</w:t>
            </w:r>
            <w:proofErr w:type="gramEnd"/>
            <w:r w:rsidRPr="008A1691">
              <w:rPr>
                <w:sz w:val="20"/>
                <w:szCs w:val="20"/>
              </w:rPr>
              <w:t xml:space="preserve"> часов,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отводим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ых</w:t>
            </w:r>
            <w:proofErr w:type="spellEnd"/>
            <w:r w:rsidRPr="008A1691">
              <w:rPr>
                <w:sz w:val="20"/>
                <w:szCs w:val="20"/>
              </w:rPr>
              <w:t xml:space="preserve"> 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освоение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темы</w:t>
            </w:r>
          </w:p>
        </w:tc>
        <w:tc>
          <w:tcPr>
            <w:tcW w:w="2599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 w:line="242" w:lineRule="auto"/>
              <w:ind w:left="322" w:right="287" w:firstLine="206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 xml:space="preserve">Электронные </w:t>
            </w:r>
            <w:proofErr w:type="spellStart"/>
            <w:r w:rsidRPr="008A1691">
              <w:rPr>
                <w:sz w:val="20"/>
                <w:szCs w:val="20"/>
              </w:rPr>
              <w:t>учебн</w:t>
            </w:r>
            <w:proofErr w:type="gramStart"/>
            <w:r w:rsidRPr="008A1691">
              <w:rPr>
                <w:sz w:val="20"/>
                <w:szCs w:val="20"/>
              </w:rPr>
              <w:t>о</w:t>
            </w:r>
            <w:proofErr w:type="spellEnd"/>
            <w:r w:rsidRPr="008A1691">
              <w:rPr>
                <w:sz w:val="20"/>
                <w:szCs w:val="20"/>
              </w:rPr>
              <w:t>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методические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материалы</w:t>
            </w:r>
          </w:p>
        </w:tc>
        <w:tc>
          <w:tcPr>
            <w:tcW w:w="39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"/>
              <w:ind w:left="24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Воспитательный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аспект</w:t>
            </w:r>
          </w:p>
        </w:tc>
      </w:tr>
      <w:tr w:rsidR="008A1691" w:rsidRPr="008A1691" w:rsidTr="008A1691">
        <w:trPr>
          <w:trHeight w:val="2948"/>
        </w:trPr>
        <w:tc>
          <w:tcPr>
            <w:tcW w:w="682" w:type="dxa"/>
            <w:tcBorders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112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78" w:lineRule="auto"/>
              <w:ind w:left="112" w:right="131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Числа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вычисл</w:t>
            </w:r>
            <w:proofErr w:type="spell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ения</w:t>
            </w:r>
            <w:proofErr w:type="spellEnd"/>
            <w:proofErr w:type="gramEnd"/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498" w:right="484"/>
              <w:jc w:val="center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23</w:t>
            </w:r>
          </w:p>
        </w:tc>
        <w:tc>
          <w:tcPr>
            <w:tcW w:w="2599" w:type="dxa"/>
            <w:tcBorders>
              <w:left w:val="single" w:sz="4" w:space="0" w:color="000000"/>
              <w:right w:val="single" w:sz="4" w:space="0" w:color="000000"/>
            </w:tcBorders>
          </w:tcPr>
          <w:p w:rsidR="008A1691" w:rsidRPr="008A1691" w:rsidRDefault="00961C16" w:rsidP="0041454F">
            <w:pPr>
              <w:pStyle w:val="TableParagraph"/>
              <w:spacing w:before="1"/>
              <w:ind w:left="113"/>
              <w:rPr>
                <w:sz w:val="20"/>
                <w:szCs w:val="20"/>
              </w:rPr>
            </w:pPr>
            <w:hyperlink r:id="rId13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http://school-collection.edu.ru</w:t>
              </w:r>
            </w:hyperlink>
          </w:p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36" w:line="400" w:lineRule="auto"/>
              <w:ind w:left="11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https://uchi.ru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14">
              <w:r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Pr="008A1691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3" w:right="18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3" w:right="399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научные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использования</w:t>
            </w:r>
          </w:p>
          <w:p w:rsidR="008A1691" w:rsidRPr="008A1691" w:rsidRDefault="008A1691" w:rsidP="0041454F">
            <w:pPr>
              <w:pStyle w:val="TableParagraph"/>
              <w:spacing w:line="275" w:lineRule="exact"/>
              <w:ind w:left="11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различных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средств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1" w:right="23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6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right="113"/>
              <w:jc w:val="both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Алгебра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ические</w:t>
            </w:r>
            <w:proofErr w:type="spellEnd"/>
            <w:proofErr w:type="gram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выраже</w:t>
            </w:r>
            <w:proofErr w:type="spell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1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21</w:t>
            </w:r>
          </w:p>
        </w:tc>
        <w:tc>
          <w:tcPr>
            <w:tcW w:w="2599" w:type="dxa"/>
          </w:tcPr>
          <w:p w:rsidR="008A1691" w:rsidRPr="008A1691" w:rsidRDefault="00961C16" w:rsidP="0041454F">
            <w:pPr>
              <w:pStyle w:val="TableParagraph"/>
              <w:spacing w:before="1" w:line="403" w:lineRule="auto"/>
              <w:rPr>
                <w:sz w:val="20"/>
                <w:szCs w:val="20"/>
              </w:rPr>
            </w:pPr>
            <w:hyperlink r:id="rId15">
              <w:r w:rsidR="008A1691"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43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16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5" w:type="dxa"/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1" w:right="18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1" w:right="238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04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right="120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Уравне</w:t>
            </w:r>
            <w:proofErr w:type="spell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неравен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1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42</w:t>
            </w:r>
          </w:p>
        </w:tc>
        <w:tc>
          <w:tcPr>
            <w:tcW w:w="2599" w:type="dxa"/>
          </w:tcPr>
          <w:p w:rsidR="008A1691" w:rsidRPr="008A1691" w:rsidRDefault="00961C16" w:rsidP="0041454F">
            <w:pPr>
              <w:pStyle w:val="TableParagraph"/>
              <w:spacing w:before="1" w:line="403" w:lineRule="auto"/>
              <w:rPr>
                <w:sz w:val="20"/>
                <w:szCs w:val="20"/>
              </w:rPr>
            </w:pPr>
            <w:hyperlink r:id="rId17">
              <w:r w:rsidR="008A1691"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43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18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5" w:type="dxa"/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1" w:right="18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1" w:right="238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05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4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Функции</w:t>
            </w:r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1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11</w:t>
            </w:r>
          </w:p>
        </w:tc>
        <w:tc>
          <w:tcPr>
            <w:tcW w:w="2599" w:type="dxa"/>
          </w:tcPr>
          <w:p w:rsidR="008A1691" w:rsidRPr="008A1691" w:rsidRDefault="00961C16" w:rsidP="0041454F">
            <w:pPr>
              <w:pStyle w:val="TableParagraph"/>
              <w:spacing w:before="1" w:line="403" w:lineRule="auto"/>
              <w:rPr>
                <w:sz w:val="20"/>
                <w:szCs w:val="20"/>
              </w:rPr>
            </w:pPr>
            <w:hyperlink r:id="rId19">
              <w:r w:rsidR="008A1691"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43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20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5" w:type="dxa"/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1" w:right="185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1" w:right="402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</w:t>
            </w:r>
            <w:r w:rsidRPr="008A1691">
              <w:rPr>
                <w:spacing w:val="-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научные</w:t>
            </w:r>
          </w:p>
          <w:p w:rsidR="008A1691" w:rsidRPr="008A1691" w:rsidRDefault="008A1691" w:rsidP="0041454F">
            <w:pPr>
              <w:pStyle w:val="TableParagraph"/>
              <w:spacing w:line="275" w:lineRule="exact"/>
              <w:ind w:left="11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знания.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Развивающий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1" w:right="23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</w:tbl>
    <w:p w:rsidR="008A1691" w:rsidRDefault="008A1691" w:rsidP="008A1691">
      <w:pPr>
        <w:pStyle w:val="a3"/>
        <w:spacing w:before="5"/>
        <w:ind w:left="0" w:firstLine="0"/>
        <w:rPr>
          <w:sz w:val="20"/>
          <w:szCs w:val="20"/>
        </w:rPr>
      </w:pPr>
    </w:p>
    <w:p w:rsidR="008A1691" w:rsidRDefault="008A1691" w:rsidP="008A1691">
      <w:pPr>
        <w:pStyle w:val="a3"/>
        <w:spacing w:before="5"/>
        <w:ind w:left="0" w:firstLine="0"/>
        <w:rPr>
          <w:sz w:val="20"/>
          <w:szCs w:val="20"/>
        </w:rPr>
      </w:pPr>
    </w:p>
    <w:p w:rsidR="008A1691" w:rsidRDefault="008A1691" w:rsidP="008A1691">
      <w:pPr>
        <w:pStyle w:val="a3"/>
        <w:spacing w:before="5"/>
        <w:ind w:left="0" w:firstLine="0"/>
        <w:rPr>
          <w:sz w:val="20"/>
          <w:szCs w:val="20"/>
        </w:rPr>
      </w:pPr>
    </w:p>
    <w:p w:rsidR="008A1691" w:rsidRDefault="008A1691" w:rsidP="008A1691">
      <w:pPr>
        <w:pStyle w:val="a3"/>
        <w:spacing w:before="5"/>
        <w:ind w:left="0" w:firstLine="0"/>
        <w:rPr>
          <w:sz w:val="20"/>
          <w:szCs w:val="20"/>
        </w:rPr>
      </w:pPr>
    </w:p>
    <w:p w:rsidR="008A1691" w:rsidRDefault="008A1691" w:rsidP="008A1691">
      <w:pPr>
        <w:pStyle w:val="a3"/>
        <w:spacing w:before="5"/>
        <w:ind w:left="0" w:firstLine="0"/>
        <w:rPr>
          <w:sz w:val="20"/>
          <w:szCs w:val="20"/>
        </w:rPr>
      </w:pPr>
    </w:p>
    <w:p w:rsidR="008A1691" w:rsidRPr="008A1691" w:rsidRDefault="008A1691" w:rsidP="008A1691">
      <w:pPr>
        <w:pStyle w:val="a5"/>
        <w:numPr>
          <w:ilvl w:val="0"/>
          <w:numId w:val="4"/>
        </w:numPr>
        <w:tabs>
          <w:tab w:val="left" w:pos="703"/>
        </w:tabs>
        <w:spacing w:before="90" w:after="49"/>
        <w:ind w:left="702" w:hanging="184"/>
        <w:rPr>
          <w:sz w:val="20"/>
          <w:szCs w:val="20"/>
        </w:rPr>
      </w:pPr>
      <w:r w:rsidRPr="008A1691">
        <w:rPr>
          <w:sz w:val="20"/>
          <w:szCs w:val="20"/>
        </w:rPr>
        <w:lastRenderedPageBreak/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82"/>
        <w:gridCol w:w="1133"/>
        <w:gridCol w:w="1277"/>
        <w:gridCol w:w="2599"/>
        <w:gridCol w:w="3946"/>
      </w:tblGrid>
      <w:tr w:rsidR="008A1691" w:rsidRPr="008A1691" w:rsidTr="008A1691">
        <w:trPr>
          <w:trHeight w:val="1223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line="242" w:lineRule="auto"/>
              <w:ind w:left="172" w:right="131" w:firstLine="4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№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A1691">
              <w:rPr>
                <w:sz w:val="20"/>
                <w:szCs w:val="20"/>
              </w:rPr>
              <w:t>/</w:t>
            </w:r>
            <w:proofErr w:type="spellStart"/>
            <w:r w:rsidRPr="008A169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line="242" w:lineRule="auto"/>
              <w:ind w:left="340" w:right="101" w:hanging="207"/>
              <w:rPr>
                <w:sz w:val="20"/>
                <w:szCs w:val="20"/>
              </w:rPr>
            </w:pPr>
            <w:r w:rsidRPr="008A1691">
              <w:rPr>
                <w:spacing w:val="-1"/>
                <w:sz w:val="20"/>
                <w:szCs w:val="20"/>
              </w:rPr>
              <w:t>Тема/</w:t>
            </w:r>
            <w:proofErr w:type="spellStart"/>
            <w:proofErr w:type="gramStart"/>
            <w:r w:rsidRPr="008A1691">
              <w:rPr>
                <w:spacing w:val="-1"/>
                <w:sz w:val="20"/>
                <w:szCs w:val="20"/>
              </w:rPr>
              <w:t>ра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здел</w:t>
            </w:r>
            <w:proofErr w:type="spellEnd"/>
            <w:proofErr w:type="gram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before="1"/>
              <w:ind w:left="124" w:right="105"/>
              <w:jc w:val="center"/>
              <w:rPr>
                <w:sz w:val="20"/>
                <w:szCs w:val="20"/>
              </w:rPr>
            </w:pPr>
            <w:proofErr w:type="spellStart"/>
            <w:r w:rsidRPr="008A1691">
              <w:rPr>
                <w:spacing w:val="-1"/>
                <w:sz w:val="20"/>
                <w:szCs w:val="20"/>
              </w:rPr>
              <w:t>Количест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во</w:t>
            </w:r>
            <w:proofErr w:type="gramEnd"/>
            <w:r w:rsidRPr="008A1691">
              <w:rPr>
                <w:sz w:val="20"/>
                <w:szCs w:val="20"/>
              </w:rPr>
              <w:t xml:space="preserve"> часов,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отводим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ых</w:t>
            </w:r>
            <w:proofErr w:type="spellEnd"/>
            <w:r w:rsidRPr="008A1691">
              <w:rPr>
                <w:sz w:val="20"/>
                <w:szCs w:val="20"/>
              </w:rPr>
              <w:t xml:space="preserve"> на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освоение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темы</w:t>
            </w:r>
          </w:p>
        </w:tc>
        <w:tc>
          <w:tcPr>
            <w:tcW w:w="2599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line="242" w:lineRule="auto"/>
              <w:ind w:left="312" w:right="282" w:firstLine="21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 xml:space="preserve">Электронные </w:t>
            </w:r>
            <w:proofErr w:type="spellStart"/>
            <w:r w:rsidRPr="008A1691">
              <w:rPr>
                <w:sz w:val="20"/>
                <w:szCs w:val="20"/>
              </w:rPr>
              <w:t>учебн</w:t>
            </w:r>
            <w:proofErr w:type="gramStart"/>
            <w:r w:rsidRPr="008A1691">
              <w:rPr>
                <w:sz w:val="20"/>
                <w:szCs w:val="20"/>
              </w:rPr>
              <w:t>о</w:t>
            </w:r>
            <w:proofErr w:type="spellEnd"/>
            <w:r w:rsidRPr="008A1691">
              <w:rPr>
                <w:sz w:val="20"/>
                <w:szCs w:val="20"/>
              </w:rPr>
              <w:t>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методические</w:t>
            </w:r>
            <w:r w:rsidRPr="008A1691">
              <w:rPr>
                <w:spacing w:val="-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материалы</w:t>
            </w:r>
          </w:p>
        </w:tc>
        <w:tc>
          <w:tcPr>
            <w:tcW w:w="39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spacing w:before="11"/>
              <w:ind w:left="0"/>
              <w:rPr>
                <w:sz w:val="20"/>
                <w:szCs w:val="20"/>
              </w:rPr>
            </w:pPr>
          </w:p>
          <w:p w:rsidR="008A1691" w:rsidRPr="008A1691" w:rsidRDefault="008A1691" w:rsidP="0041454F">
            <w:pPr>
              <w:pStyle w:val="TableParagraph"/>
              <w:ind w:left="25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Воспитательный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аспект</w:t>
            </w:r>
          </w:p>
        </w:tc>
      </w:tr>
      <w:tr w:rsidR="008A1691" w:rsidRPr="008A1691" w:rsidTr="008A1691">
        <w:trPr>
          <w:trHeight w:val="2682"/>
        </w:trPr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7" w:right="27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Числа 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pacing w:val="-1"/>
                <w:sz w:val="20"/>
                <w:szCs w:val="20"/>
              </w:rPr>
              <w:t>вычислен</w:t>
            </w:r>
            <w:proofErr w:type="gram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2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10</w:t>
            </w:r>
          </w:p>
        </w:tc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961C16" w:rsidP="0041454F">
            <w:pPr>
              <w:pStyle w:val="TableParagraph"/>
              <w:spacing w:before="1" w:line="403" w:lineRule="auto"/>
              <w:ind w:left="113"/>
              <w:rPr>
                <w:sz w:val="20"/>
                <w:szCs w:val="20"/>
              </w:rPr>
            </w:pPr>
            <w:hyperlink r:id="rId21">
              <w:r w:rsidR="008A1691"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43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22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3" w:right="251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 о мире. Знающий 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rPr>
          <w:trHeight w:val="372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ind w:left="7" w:right="-2"/>
              <w:rPr>
                <w:sz w:val="20"/>
                <w:szCs w:val="20"/>
              </w:rPr>
            </w:pPr>
            <w:proofErr w:type="spellStart"/>
            <w:proofErr w:type="gramStart"/>
            <w:r w:rsidRPr="008A1691">
              <w:rPr>
                <w:sz w:val="20"/>
                <w:szCs w:val="20"/>
              </w:rPr>
              <w:t>Уравнени</w:t>
            </w:r>
            <w:proofErr w:type="spellEnd"/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я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неравенст</w:t>
            </w:r>
            <w:proofErr w:type="spellEnd"/>
            <w:r w:rsidRPr="008A1691">
              <w:rPr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20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45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961C16" w:rsidP="0041454F">
            <w:pPr>
              <w:pStyle w:val="TableParagraph"/>
              <w:spacing w:before="1" w:line="403" w:lineRule="auto"/>
              <w:ind w:left="113"/>
              <w:rPr>
                <w:sz w:val="20"/>
                <w:szCs w:val="20"/>
              </w:rPr>
            </w:pPr>
            <w:hyperlink r:id="rId23">
              <w:r w:rsidR="008A1691"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43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24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1691" w:rsidRPr="008A1691" w:rsidRDefault="008A1691" w:rsidP="0041454F">
            <w:pPr>
              <w:pStyle w:val="TableParagraph"/>
              <w:spacing w:line="259" w:lineRule="auto"/>
              <w:ind w:left="113" w:right="19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left="113" w:right="251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знаний о мире. </w:t>
            </w:r>
            <w:proofErr w:type="gramStart"/>
            <w:r w:rsidRPr="008A1691">
              <w:rPr>
                <w:sz w:val="20"/>
                <w:szCs w:val="20"/>
              </w:rPr>
              <w:t>Знающий</w:t>
            </w:r>
            <w:proofErr w:type="gramEnd"/>
            <w:r w:rsidRPr="008A1691">
              <w:rPr>
                <w:sz w:val="20"/>
                <w:szCs w:val="20"/>
              </w:rPr>
              <w:t xml:space="preserve"> и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</w:p>
          <w:p w:rsidR="008A1691" w:rsidRPr="008A1691" w:rsidRDefault="008A1691" w:rsidP="0041454F">
            <w:pPr>
              <w:pStyle w:val="TableParagraph"/>
              <w:ind w:left="113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нашей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Родины</w:t>
            </w:r>
            <w:r w:rsidRPr="008A1691">
              <w:rPr>
                <w:spacing w:val="3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</w:p>
          <w:p w:rsidR="008A1691" w:rsidRPr="008A1691" w:rsidRDefault="008A1691" w:rsidP="0041454F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2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spacing w:line="273" w:lineRule="exact"/>
              <w:ind w:left="4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Функции</w:t>
            </w:r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1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32</w:t>
            </w:r>
          </w:p>
        </w:tc>
        <w:tc>
          <w:tcPr>
            <w:tcW w:w="2599" w:type="dxa"/>
          </w:tcPr>
          <w:p w:rsidR="008A1691" w:rsidRPr="008A1691" w:rsidRDefault="00961C16" w:rsidP="0041454F">
            <w:pPr>
              <w:pStyle w:val="TableParagraph"/>
              <w:spacing w:before="1" w:line="403" w:lineRule="auto"/>
              <w:rPr>
                <w:sz w:val="20"/>
                <w:szCs w:val="20"/>
              </w:rPr>
            </w:pPr>
            <w:hyperlink r:id="rId25">
              <w:r w:rsidR="008A1691" w:rsidRPr="008A1691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43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26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6" w:type="dxa"/>
          </w:tcPr>
          <w:p w:rsidR="008A1691" w:rsidRPr="008A1691" w:rsidRDefault="008A1691" w:rsidP="0041454F">
            <w:pPr>
              <w:pStyle w:val="TableParagraph"/>
              <w:spacing w:line="259" w:lineRule="auto"/>
              <w:ind w:right="201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Целевой ориенти</w:t>
            </w:r>
            <w:proofErr w:type="gramStart"/>
            <w:r w:rsidRPr="008A1691">
              <w:rPr>
                <w:sz w:val="20"/>
                <w:szCs w:val="20"/>
              </w:rPr>
              <w:t>р-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учащийся,</w:t>
            </w:r>
            <w:r w:rsidRPr="008A1691">
              <w:rPr>
                <w:spacing w:val="6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результаты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своего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труда,</w:t>
            </w:r>
            <w:r w:rsidRPr="008A1691">
              <w:rPr>
                <w:spacing w:val="-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труда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других</w:t>
            </w:r>
            <w:r w:rsidRPr="008A1691">
              <w:rPr>
                <w:spacing w:val="-8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людей.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Выражающий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познавательный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интерес.</w:t>
            </w:r>
          </w:p>
          <w:p w:rsidR="008A1691" w:rsidRPr="008A1691" w:rsidRDefault="008A1691" w:rsidP="0041454F">
            <w:pPr>
              <w:pStyle w:val="TableParagraph"/>
              <w:spacing w:line="259" w:lineRule="auto"/>
              <w:ind w:right="266"/>
              <w:rPr>
                <w:sz w:val="20"/>
                <w:szCs w:val="20"/>
              </w:rPr>
            </w:pPr>
            <w:proofErr w:type="gramStart"/>
            <w:r w:rsidRPr="008A1691">
              <w:rPr>
                <w:sz w:val="20"/>
                <w:szCs w:val="20"/>
              </w:rPr>
              <w:t>Ориентированный</w:t>
            </w:r>
            <w:proofErr w:type="gramEnd"/>
            <w:r w:rsidRPr="008A1691">
              <w:rPr>
                <w:sz w:val="20"/>
                <w:szCs w:val="20"/>
              </w:rPr>
              <w:t xml:space="preserve"> 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деятельности на научные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 xml:space="preserve">знания. </w:t>
            </w:r>
            <w:proofErr w:type="gramStart"/>
            <w:r w:rsidRPr="008A1691">
              <w:rPr>
                <w:sz w:val="20"/>
                <w:szCs w:val="20"/>
              </w:rPr>
              <w:t>Развивающий</w:t>
            </w:r>
            <w:proofErr w:type="gramEnd"/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навыки использования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различных средств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познания,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накопления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знаний</w:t>
            </w:r>
            <w:r w:rsidRPr="008A1691">
              <w:rPr>
                <w:spacing w:val="-10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о</w:t>
            </w:r>
            <w:r w:rsidRPr="008A1691">
              <w:rPr>
                <w:spacing w:val="2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мире.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Знающий</w:t>
            </w:r>
            <w:r w:rsidRPr="008A1691">
              <w:rPr>
                <w:spacing w:val="-5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и</w:t>
            </w:r>
            <w:r w:rsidRPr="008A1691">
              <w:rPr>
                <w:spacing w:val="-57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уважающий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достижения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нашей Родины</w:t>
            </w:r>
            <w:r w:rsidRPr="008A1691">
              <w:rPr>
                <w:spacing w:val="4"/>
                <w:sz w:val="20"/>
                <w:szCs w:val="20"/>
              </w:rPr>
              <w:t xml:space="preserve"> </w:t>
            </w:r>
            <w:proofErr w:type="gramStart"/>
            <w:r w:rsidRPr="008A1691">
              <w:rPr>
                <w:sz w:val="20"/>
                <w:szCs w:val="20"/>
              </w:rPr>
              <w:t>–Р</w:t>
            </w:r>
            <w:proofErr w:type="gramEnd"/>
            <w:r w:rsidRPr="008A1691">
              <w:rPr>
                <w:sz w:val="20"/>
                <w:szCs w:val="20"/>
              </w:rPr>
              <w:t>оссии</w:t>
            </w:r>
            <w:r w:rsidRPr="008A1691">
              <w:rPr>
                <w:spacing w:val="-4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в</w:t>
            </w:r>
            <w:r w:rsidRPr="008A1691">
              <w:rPr>
                <w:spacing w:val="1"/>
                <w:sz w:val="20"/>
                <w:szCs w:val="20"/>
              </w:rPr>
              <w:t xml:space="preserve"> </w:t>
            </w:r>
            <w:r w:rsidRPr="008A1691">
              <w:rPr>
                <w:sz w:val="20"/>
                <w:szCs w:val="20"/>
              </w:rPr>
              <w:t>науке.</w:t>
            </w:r>
          </w:p>
        </w:tc>
      </w:tr>
      <w:tr w:rsidR="008A1691" w:rsidRPr="008A1691" w:rsidTr="008A16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4"/>
        </w:trPr>
        <w:tc>
          <w:tcPr>
            <w:tcW w:w="682" w:type="dxa"/>
          </w:tcPr>
          <w:p w:rsidR="008A1691" w:rsidRPr="008A1691" w:rsidRDefault="008A1691" w:rsidP="004145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8A1691" w:rsidRPr="008A1691" w:rsidRDefault="008A1691" w:rsidP="0041454F">
            <w:pPr>
              <w:pStyle w:val="TableParagraph"/>
              <w:ind w:left="4" w:right="4"/>
              <w:jc w:val="both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Числовые</w:t>
            </w:r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A1691">
              <w:rPr>
                <w:sz w:val="20"/>
                <w:szCs w:val="20"/>
              </w:rPr>
              <w:t>последова</w:t>
            </w:r>
            <w:proofErr w:type="spellEnd"/>
            <w:r w:rsidRPr="008A1691">
              <w:rPr>
                <w:spacing w:val="-58"/>
                <w:sz w:val="20"/>
                <w:szCs w:val="20"/>
              </w:rPr>
              <w:t xml:space="preserve"> </w:t>
            </w:r>
            <w:proofErr w:type="spellStart"/>
            <w:r w:rsidRPr="008A1691">
              <w:rPr>
                <w:sz w:val="20"/>
                <w:szCs w:val="20"/>
              </w:rPr>
              <w:t>тельности</w:t>
            </w:r>
            <w:proofErr w:type="spellEnd"/>
            <w:proofErr w:type="gramEnd"/>
          </w:p>
        </w:tc>
        <w:tc>
          <w:tcPr>
            <w:tcW w:w="1277" w:type="dxa"/>
          </w:tcPr>
          <w:p w:rsidR="008A1691" w:rsidRPr="008A1691" w:rsidRDefault="008A1691" w:rsidP="0041454F">
            <w:pPr>
              <w:pStyle w:val="TableParagraph"/>
              <w:spacing w:line="268" w:lineRule="exact"/>
              <w:ind w:left="518"/>
              <w:rPr>
                <w:sz w:val="20"/>
                <w:szCs w:val="20"/>
              </w:rPr>
            </w:pPr>
            <w:r w:rsidRPr="008A1691">
              <w:rPr>
                <w:sz w:val="20"/>
                <w:szCs w:val="20"/>
              </w:rPr>
              <w:t>15</w:t>
            </w:r>
          </w:p>
        </w:tc>
        <w:tc>
          <w:tcPr>
            <w:tcW w:w="2599" w:type="dxa"/>
          </w:tcPr>
          <w:p w:rsidR="008A1691" w:rsidRPr="008A1691" w:rsidRDefault="00961C16" w:rsidP="0041454F">
            <w:pPr>
              <w:pStyle w:val="TableParagraph"/>
              <w:spacing w:line="398" w:lineRule="auto"/>
              <w:ind w:right="371"/>
              <w:rPr>
                <w:sz w:val="20"/>
                <w:szCs w:val="20"/>
              </w:rPr>
            </w:pPr>
            <w:hyperlink r:id="rId27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http://school-collection.edu.ru</w:t>
              </w:r>
            </w:hyperlink>
            <w:r w:rsidR="008A1691" w:rsidRPr="008A1691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</w:rPr>
              <w:t>https://uchi.ru</w:t>
            </w:r>
            <w:r w:rsidR="008A1691" w:rsidRPr="008A1691">
              <w:rPr>
                <w:spacing w:val="1"/>
                <w:sz w:val="20"/>
                <w:szCs w:val="20"/>
              </w:rPr>
              <w:t xml:space="preserve"> </w:t>
            </w:r>
            <w:hyperlink r:id="rId28">
              <w:r w:rsidR="008A1691" w:rsidRPr="008A1691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8A1691" w:rsidRPr="008A1691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8A1691" w:rsidRPr="008A1691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946" w:type="dxa"/>
          </w:tcPr>
          <w:p w:rsidR="008A1691" w:rsidRPr="008A1691" w:rsidRDefault="008A1691" w:rsidP="008A1691">
            <w:pPr>
              <w:pStyle w:val="TableParagraph"/>
              <w:tabs>
                <w:tab w:val="left" w:pos="1996"/>
              </w:tabs>
              <w:spacing w:line="268" w:lineRule="exact"/>
              <w:rPr>
                <w:sz w:val="20"/>
                <w:szCs w:val="20"/>
              </w:rPr>
            </w:pPr>
            <w:r w:rsidRPr="008A1691">
              <w:rPr>
                <w:sz w:val="16"/>
                <w:szCs w:val="16"/>
              </w:rPr>
              <w:t>Целевой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8A1691">
              <w:rPr>
                <w:sz w:val="16"/>
                <w:szCs w:val="16"/>
              </w:rPr>
              <w:t>ориентир-учащийся</w:t>
            </w:r>
            <w:proofErr w:type="gramStart"/>
            <w:r w:rsidRPr="008A1691">
              <w:rPr>
                <w:sz w:val="16"/>
                <w:szCs w:val="16"/>
              </w:rPr>
              <w:t>,</w:t>
            </w:r>
            <w:r w:rsidRPr="008A1691">
              <w:rPr>
                <w:spacing w:val="-1"/>
                <w:sz w:val="16"/>
                <w:szCs w:val="16"/>
              </w:rPr>
              <w:t>у</w:t>
            </w:r>
            <w:proofErr w:type="gramEnd"/>
            <w:r w:rsidRPr="008A1691">
              <w:rPr>
                <w:spacing w:val="-1"/>
                <w:sz w:val="16"/>
                <w:szCs w:val="16"/>
              </w:rPr>
              <w:t>важающий</w:t>
            </w:r>
            <w:proofErr w:type="spellEnd"/>
            <w:r>
              <w:rPr>
                <w:spacing w:val="-1"/>
                <w:sz w:val="16"/>
                <w:szCs w:val="16"/>
              </w:rPr>
              <w:t xml:space="preserve"> 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>
              <w:rPr>
                <w:spacing w:val="-57"/>
                <w:sz w:val="16"/>
                <w:szCs w:val="16"/>
              </w:rPr>
              <w:t xml:space="preserve">   </w:t>
            </w:r>
            <w:r w:rsidRPr="008A1691">
              <w:rPr>
                <w:sz w:val="16"/>
                <w:szCs w:val="16"/>
              </w:rPr>
              <w:t>труда,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результаты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своего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труда,</w:t>
            </w:r>
            <w:r w:rsidRPr="008A1691">
              <w:rPr>
                <w:spacing w:val="35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труда</w:t>
            </w:r>
            <w:r w:rsidRPr="008A1691">
              <w:rPr>
                <w:spacing w:val="33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других</w:t>
            </w:r>
            <w:r w:rsidRPr="008A1691">
              <w:rPr>
                <w:spacing w:val="29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людей.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Выражающий</w:t>
            </w:r>
            <w:r w:rsidRPr="008A1691">
              <w:rPr>
                <w:spacing w:val="1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познавательный</w:t>
            </w:r>
            <w:r>
              <w:rPr>
                <w:sz w:val="16"/>
                <w:szCs w:val="16"/>
              </w:rPr>
              <w:t xml:space="preserve">  </w:t>
            </w:r>
            <w:r w:rsidRPr="008A1691">
              <w:rPr>
                <w:spacing w:val="-1"/>
                <w:sz w:val="16"/>
                <w:szCs w:val="16"/>
              </w:rPr>
              <w:t>интерес.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Ориентированный</w:t>
            </w:r>
            <w:r>
              <w:rPr>
                <w:sz w:val="16"/>
                <w:szCs w:val="16"/>
              </w:rPr>
              <w:t xml:space="preserve"> в 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деятельности</w:t>
            </w:r>
            <w:r w:rsidRPr="008A1691">
              <w:rPr>
                <w:sz w:val="16"/>
                <w:szCs w:val="16"/>
              </w:rPr>
              <w:tab/>
              <w:t>на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pacing w:val="-1"/>
                <w:sz w:val="16"/>
                <w:szCs w:val="16"/>
              </w:rPr>
              <w:t>научные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proofErr w:type="spellStart"/>
            <w:r w:rsidRPr="008A1691">
              <w:rPr>
                <w:sz w:val="16"/>
                <w:szCs w:val="16"/>
              </w:rPr>
              <w:t>знания</w:t>
            </w:r>
            <w:proofErr w:type="gramStart"/>
            <w:r w:rsidRPr="008A1691">
              <w:rPr>
                <w:sz w:val="16"/>
                <w:szCs w:val="16"/>
              </w:rPr>
              <w:t>.</w:t>
            </w:r>
            <w:r w:rsidRPr="008A1691">
              <w:rPr>
                <w:spacing w:val="-1"/>
                <w:sz w:val="16"/>
                <w:szCs w:val="16"/>
              </w:rPr>
              <w:t>Р</w:t>
            </w:r>
            <w:proofErr w:type="gramEnd"/>
            <w:r w:rsidRPr="008A1691">
              <w:rPr>
                <w:spacing w:val="-1"/>
                <w:sz w:val="16"/>
                <w:szCs w:val="16"/>
              </w:rPr>
              <w:t>азвивающий</w:t>
            </w:r>
            <w:proofErr w:type="spellEnd"/>
            <w:r>
              <w:rPr>
                <w:spacing w:val="-1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навыки</w:t>
            </w:r>
            <w:r w:rsidRPr="008A1691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pacing w:val="-1"/>
                <w:sz w:val="16"/>
                <w:szCs w:val="16"/>
              </w:rPr>
              <w:t>использования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различных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средств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познания,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pacing w:val="-1"/>
                <w:sz w:val="16"/>
                <w:szCs w:val="16"/>
              </w:rPr>
              <w:t>накопления</w:t>
            </w:r>
            <w:r w:rsidRPr="008A1691">
              <w:rPr>
                <w:spacing w:val="-58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знаний о мире. Знающий и</w:t>
            </w:r>
            <w:r w:rsidRPr="008A1691">
              <w:rPr>
                <w:spacing w:val="1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уважающий</w:t>
            </w:r>
            <w:r w:rsidRPr="008A1691">
              <w:rPr>
                <w:spacing w:val="1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достижения</w:t>
            </w:r>
            <w:r w:rsidRPr="008A1691">
              <w:rPr>
                <w:spacing w:val="-57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нашей</w:t>
            </w:r>
            <w:r w:rsidRPr="008A1691">
              <w:rPr>
                <w:spacing w:val="109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Родины</w:t>
            </w:r>
            <w:r w:rsidRPr="008A1691">
              <w:rPr>
                <w:spacing w:val="114"/>
                <w:sz w:val="16"/>
                <w:szCs w:val="16"/>
              </w:rPr>
              <w:t xml:space="preserve"> </w:t>
            </w:r>
            <w:proofErr w:type="gramStart"/>
            <w:r w:rsidRPr="008A1691">
              <w:rPr>
                <w:sz w:val="16"/>
                <w:szCs w:val="16"/>
              </w:rPr>
              <w:t>–Р</w:t>
            </w:r>
            <w:proofErr w:type="gramEnd"/>
            <w:r w:rsidRPr="008A1691">
              <w:rPr>
                <w:sz w:val="16"/>
                <w:szCs w:val="16"/>
              </w:rPr>
              <w:t>оссии</w:t>
            </w:r>
            <w:r w:rsidRPr="008A1691">
              <w:rPr>
                <w:spacing w:val="110"/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 </w:t>
            </w:r>
            <w:r w:rsidRPr="008A1691">
              <w:rPr>
                <w:sz w:val="16"/>
                <w:szCs w:val="16"/>
              </w:rPr>
              <w:t>науке.</w:t>
            </w:r>
          </w:p>
        </w:tc>
      </w:tr>
    </w:tbl>
    <w:p w:rsidR="008A1691" w:rsidRPr="008A1691" w:rsidRDefault="008A1691" w:rsidP="008A1691">
      <w:pPr>
        <w:spacing w:line="275" w:lineRule="exact"/>
        <w:rPr>
          <w:sz w:val="20"/>
          <w:szCs w:val="20"/>
        </w:rPr>
        <w:sectPr w:rsidR="008A1691" w:rsidRPr="008A1691" w:rsidSect="00C231A8">
          <w:pgSz w:w="11910" w:h="16840"/>
          <w:pgMar w:top="1220" w:right="720" w:bottom="1100" w:left="1180" w:header="0" w:footer="918" w:gutter="0"/>
          <w:cols w:space="720"/>
        </w:sectPr>
      </w:pPr>
    </w:p>
    <w:p w:rsidR="00275676" w:rsidRPr="008A1691" w:rsidRDefault="004C0ECB">
      <w:pPr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5422900" cy="7458148"/>
            <wp:effectExtent l="19050" t="0" r="6350" b="0"/>
            <wp:docPr id="2" name="Рисунок 2" descr="D:\рабочие новые\Сканы Документов\вер и ст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е новые\Сканы Документов\вер и стат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7458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5676" w:rsidRPr="008A1691" w:rsidSect="00C231A8">
      <w:footerReference w:type="default" r:id="rId30"/>
      <w:pgSz w:w="11900" w:h="16840"/>
      <w:pgMar w:top="1600" w:right="168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003" w:rsidRDefault="00E14003" w:rsidP="008A1691">
      <w:r>
        <w:separator/>
      </w:r>
    </w:p>
  </w:endnote>
  <w:endnote w:type="continuationSeparator" w:id="0">
    <w:p w:rsidR="00E14003" w:rsidRDefault="00E14003" w:rsidP="008A1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291297"/>
      <w:docPartObj>
        <w:docPartGallery w:val="Page Numbers (Bottom of Page)"/>
        <w:docPartUnique/>
      </w:docPartObj>
    </w:sdtPr>
    <w:sdtContent>
      <w:p w:rsidR="004C0ECB" w:rsidRDefault="004C0ECB">
        <w:pPr>
          <w:pStyle w:val="a8"/>
          <w:jc w:val="right"/>
        </w:pPr>
        <w:fldSimple w:instr=" PAGE   \* MERGEFORMAT ">
          <w:r w:rsidR="00C231A8">
            <w:rPr>
              <w:noProof/>
            </w:rPr>
            <w:t>12</w:t>
          </w:r>
        </w:fldSimple>
      </w:p>
    </w:sdtContent>
  </w:sdt>
  <w:p w:rsidR="0047003B" w:rsidRDefault="00C231A8">
    <w:pPr>
      <w:pStyle w:val="a3"/>
      <w:spacing w:line="14" w:lineRule="auto"/>
      <w:ind w:left="0" w:firstLine="0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03B" w:rsidRDefault="00C231A8">
    <w:pPr>
      <w:pStyle w:val="a3"/>
      <w:spacing w:line="14" w:lineRule="auto"/>
      <w:ind w:left="0" w:firstLine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003" w:rsidRDefault="00E14003" w:rsidP="008A1691">
      <w:r>
        <w:separator/>
      </w:r>
    </w:p>
  </w:footnote>
  <w:footnote w:type="continuationSeparator" w:id="0">
    <w:p w:rsidR="00E14003" w:rsidRDefault="00E14003" w:rsidP="008A16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start w:val="7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numFmt w:val="bullet"/>
      <w:lvlText w:val=""/>
      <w:lvlJc w:val="left"/>
      <w:pPr>
        <w:ind w:left="663" w:hanging="221"/>
      </w:pPr>
      <w:rPr>
        <w:rFonts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594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22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7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3">
    <w:nsid w:val="59ADCABA"/>
    <w:multiLevelType w:val="multilevel"/>
    <w:tmpl w:val="59ADCABA"/>
    <w:lvl w:ilvl="0">
      <w:start w:val="8"/>
      <w:numFmt w:val="decimal"/>
      <w:lvlText w:val="%1"/>
      <w:lvlJc w:val="left"/>
      <w:pPr>
        <w:ind w:left="70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8A1691"/>
    <w:rsid w:val="001F720D"/>
    <w:rsid w:val="00275676"/>
    <w:rsid w:val="00477155"/>
    <w:rsid w:val="004C0ECB"/>
    <w:rsid w:val="008A1691"/>
    <w:rsid w:val="00961C16"/>
    <w:rsid w:val="00C231A8"/>
    <w:rsid w:val="00E14003"/>
    <w:rsid w:val="00FB4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1691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8A1691"/>
    <w:pPr>
      <w:spacing w:before="7" w:line="273" w:lineRule="exact"/>
      <w:ind w:left="66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A169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8A1691"/>
    <w:pPr>
      <w:ind w:left="663" w:hanging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A1691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A1691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8A1691"/>
    <w:pPr>
      <w:ind w:left="663" w:hanging="221"/>
      <w:jc w:val="both"/>
    </w:pPr>
  </w:style>
  <w:style w:type="paragraph" w:customStyle="1" w:styleId="TableParagraph">
    <w:name w:val="Table Paragraph"/>
    <w:basedOn w:val="a"/>
    <w:uiPriority w:val="1"/>
    <w:qFormat/>
    <w:rsid w:val="008A1691"/>
    <w:pPr>
      <w:ind w:left="110"/>
    </w:pPr>
  </w:style>
  <w:style w:type="paragraph" w:styleId="a6">
    <w:name w:val="header"/>
    <w:basedOn w:val="a"/>
    <w:link w:val="a7"/>
    <w:uiPriority w:val="99"/>
    <w:semiHidden/>
    <w:unhideWhenUsed/>
    <w:rsid w:val="008A16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A169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8A16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69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C0E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0E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www.yaklas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" TargetMode="External"/><Relationship Id="rId20" Type="http://schemas.openxmlformats.org/officeDocument/2006/relationships/hyperlink" Target="https://www.yaklass.ru/" TargetMode="External"/><Relationship Id="rId29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www.yaklass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s://www.yaklass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4384</Words>
  <Characters>24992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2</cp:revision>
  <dcterms:created xsi:type="dcterms:W3CDTF">2023-01-22T10:21:00Z</dcterms:created>
  <dcterms:modified xsi:type="dcterms:W3CDTF">2023-01-22T10:21:00Z</dcterms:modified>
</cp:coreProperties>
</file>